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a="http://schemas.openxmlformats.org/drawingml/2006/main" xmlns:pic="http://schemas.openxmlformats.org/drawingml/2006/picture" xmlns:a14="http://schemas.microsoft.com/office/drawing/2010/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Arial" w:hAnsi="Arial" w:cs="Arial"/>
          <w:sz w:val="24"/>
          <w:szCs w:val="24"/>
          <w:lang w:val="eu-ES"/>
        </w:rPr>
        <w:id w:val="669683428"/>
        <w:docPartObj>
          <w:docPartGallery w:val="Cover Pages"/>
          <w:docPartUnique/>
        </w:docPartObj>
      </w:sdtPr>
      <w:sdtEndPr>
        <w:rPr>
          <w:rFonts w:eastAsia="Times New Roman"/>
          <w:b/>
          <w:bCs/>
          <w:lang w:eastAsia="eu-ES"/>
        </w:rPr>
      </w:sdtEndPr>
      <w:sdtContent>
        <w:p w:rsidRPr="005B7239" w:rsidR="005E4B8F" w:rsidRDefault="005E4B8F">
          <w:pPr>
            <w:rPr>
              <w:rFonts w:ascii="Arial" w:hAnsi="Arial" w:cs="Arial"/>
              <w:sz w:val="24"/>
              <w:szCs w:val="24"/>
              <w:lang w:val="eu-ES"/>
            </w:rPr>
          </w:pPr>
          <w:r w:rsidRPr="005B7239">
            <w:rPr>
              <w:rFonts w:ascii="Arial" w:hAnsi="Arial" w:cs="Arial"/>
              <w:noProof/>
              <w:sz w:val="24"/>
              <w:szCs w:val="24"/>
              <w:lang w:val="English" w:eastAsia="eu-ES"/>
            </w:rPr>
            <w:drawing>
              <wp:anchor distT="0" distB="0" distL="114300" distR="114300" simplePos="0" relativeHeight="251665408" behindDoc="0" locked="0" layoutInCell="1" allowOverlap="1">
                <wp:simplePos x="0" y="0"/>
                <wp:positionH relativeFrom="column">
                  <wp:posOffset>-851535</wp:posOffset>
                </wp:positionH>
                <wp:positionV relativeFrom="paragraph">
                  <wp:posOffset>-882015</wp:posOffset>
                </wp:positionV>
                <wp:extent cx="2056569" cy="1196340"/>
                <wp:effectExtent l="0" t="0" r="1270" b="3810"/>
                <wp:wrapNone/>
                <wp:docPr id="2" name="Irudi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riginala sloganarekin.jpg"/>
                        <pic:cNvPicPr/>
                      </pic:nvPicPr>
                      <pic:blipFill>
                        <a:blip r:embed="rId12">
                          <a:extLst>
                            <a:ext uri="{28A0092B-C50C-407E-A947-70E740481C1C}">
                              <a14:useLocalDpi xmlns:a14="http://schemas.microsoft.com/office/drawing/2010/main" val="0"/>
                            </a:ext>
                          </a:extLst>
                        </a:blip>
                        <a:stretch>
                          <a:fillRect/>
                        </a:stretch>
                      </pic:blipFill>
                      <pic:spPr>
                        <a:xfrm>
                          <a:off x="0" y="0"/>
                          <a:ext cx="2058143" cy="1197256"/>
                        </a:xfrm>
                        <a:prstGeom prst="rect">
                          <a:avLst/>
                        </a:prstGeom>
                      </pic:spPr>
                    </pic:pic>
                  </a:graphicData>
                </a:graphic>
                <wp14:sizeRelH relativeFrom="margin">
                  <wp14:pctWidth>0</wp14:pctWidth>
                </wp14:sizeRelH>
                <wp14:sizeRelV relativeFrom="margin">
                  <wp14:pctHeight>0</wp14:pctHeight>
                </wp14:sizeRelV>
              </wp:anchor>
            </w:drawing>
          </w:r>
          <w:r w:rsidRPr="005B7239">
            <w:rPr>
              <w:rFonts w:ascii="Arial" w:hAnsi="Arial" w:cs="Arial"/>
              <w:noProof/>
              <w:sz w:val="24"/>
              <w:szCs w:val="24"/>
              <w:lang w:val="English" w:eastAsia="eu-ES"/>
            </w:rPr>
            <mc:AlternateContent>
              <mc:Choice Requires="wpg">
                <w:drawing>
                  <wp:anchor distT="0" distB="0" distL="114300" distR="114300" simplePos="0" relativeHeight="251662336" behindDoc="0" locked="0" layoutInCell="1" allowOverlap="1">
                    <wp:simplePos x="0" y="0"/>
                    <wp:positionH relativeFrom="page">
                      <wp:align>center</wp:align>
                    </wp:positionH>
                    <mc:AlternateContent>
                      <mc:Choice Requires="wp14">
                        <wp:positionV relativeFrom="page">
                          <wp14:pctPosVOffset>2300</wp14:pctPosVOffset>
                        </wp:positionV>
                      </mc:Choice>
                      <mc:Fallback>
                        <wp:positionV relativeFrom="page">
                          <wp:posOffset>231140</wp:posOffset>
                        </wp:positionV>
                      </mc:Fallback>
                    </mc:AlternateContent>
                    <wp:extent cx="7315200" cy="1215391"/>
                    <wp:effectExtent l="0" t="0" r="1270" b="1905"/>
                    <wp:wrapNone/>
                    <wp:docPr id="149" name="149. taldea"/>
                    <wp:cNvGraphicFramePr/>
                    <a:graphic xmlns:a="http://schemas.openxmlformats.org/drawingml/2006/main">
                      <a:graphicData uri="http://schemas.microsoft.com/office/word/2010/wordprocessingGroup">
                        <wpg:wgp>
                          <wpg:cNvGrpSpPr/>
                          <wpg:grpSpPr>
                            <a:xfrm>
                              <a:off x="0" y="0"/>
                              <a:ext cx="7315200" cy="1215391"/>
                              <a:chOff x="0" y="-1"/>
                              <a:chExt cx="7315200" cy="1216153"/>
                            </a:xfrm>
                          </wpg:grpSpPr>
                          <wps:wsp>
                            <wps:cNvPr id="150" name="51. laukizuzena"/>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151. laukizuzena"/>
                            <wps:cNvSpPr/>
                            <wps:spPr>
                              <a:xfrm>
                                <a:off x="0" y="0"/>
                                <a:ext cx="7315200" cy="1216152"/>
                              </a:xfrm>
                              <a:prstGeom prst="rect">
                                <a:avLst/>
                              </a:prstGeom>
                              <a:blipFill>
                                <a:blip r:embed="rId13"/>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w:pict>
                  <v:group id="149. taldea" style="position:absolute;margin-left:0;margin-top:0;width:8in;height:95.7pt;z-index:251662336;mso-width-percent:941;mso-height-percent:121;mso-top-percent:23;mso-position-horizontal:center;mso-position-horizontal-relative:page;mso-position-vertical-relative:page;mso-width-percent:941;mso-height-percent:121;mso-top-percent:23" coordsize="73152,12161" coordorigin="" o:spid="_x0000_s10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" w14:anchorId="3DF18A76">
                    <v:shape id="51. laukizuzena" style="position:absolute;width:73152;height:11303;visibility:visible;mso-wrap-style:square;v-text-anchor:middle" coordsize="7312660,1129665" o:spid="_x0000_s1027" fillcolor="#4f81bd [3204]" stroked="f" strokeweight="2pt" path="m,l7312660,r,1129665l3619500,733425,,1091565,,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">
                      <v:path arrowok="t" o:connecttype="custom" o:connectlocs="0,0;7315200,0;7315200,1130373;3620757,733885;0,1092249;0,0" o:connectangles="0,0,0,0,0,0"/>
                    </v:shape>
                    <v:rect id="151. laukizuzena" style="position:absolute;width:73152;height:12161;visibility:visible;mso-wrap-style:square;v-text-anchor:middle" o:spid="_x0000_s1028" stroked="f"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">
                      <v:fill type="frame" o:title="" recolor="t" rotate="t" r:id="rId14"/>
                    </v:rect>
                    <w10:wrap anchorx="page" anchory="page"/>
                  </v:group>
                </w:pict>
              </mc:Fallback>
            </mc:AlternateContent>
          </w:r>
          <w:r w:rsidRPr="005B7239">
            <w:rPr>
              <w:rFonts w:ascii="Arial" w:hAnsi="Arial" w:cs="Arial"/>
              <w:noProof/>
              <w:sz w:val="24"/>
              <w:szCs w:val="24"/>
              <w:lang w:val="English" w:eastAsia="eu-ES"/>
            </w:rPr>
            <mc:AlternateContent>
              <mc:Choice Requires="wps">
                <w:drawing>
                  <wp:anchor distT="0" distB="0" distL="114300" distR="114300" simplePos="0" relativeHeight="251660288" behindDoc="0" locked="0" layoutInCell="1" allowOverlap="1">
                    <wp:simplePos x="0" y="0"/>
                    <wp:positionH relativeFrom="page">
                      <wp:align>center</wp:align>
                    </wp:positionH>
                    <mc:AlternateContent>
                      <mc:Choice Requires="wp14">
                        <wp:positionV relativeFrom="page">
                          <wp14:pctPosVOffset>81800</wp14:pctPosVOffset>
                        </wp:positionV>
                      </mc:Choice>
                      <mc:Fallback>
                        <wp:positionV relativeFrom="page">
                          <wp:posOffset>8227695</wp:posOffset>
                        </wp:positionV>
                      </mc:Fallback>
                    </mc:AlternateContent>
                    <wp:extent cx="7315200" cy="914400"/>
                    <wp:effectExtent l="0" t="0" r="0" b="8255"/>
                    <wp:wrapSquare wrapText="bothSides"/>
                    <wp:docPr id="152" name="152. testu-koadroa"/>
                    <wp:cNvGraphicFramePr/>
                    <a:graphic xmlns:a="http://schemas.openxmlformats.org/drawingml/2006/main">
                      <a:graphicData uri="http://schemas.microsoft.com/office/word/2010/wordprocessingShape">
                        <wps:wsp>
                          <wps:cNvSpPr txBox="1"/>
                          <wps:spPr>
                            <a:xfrm>
                              <a:off x="0" y="0"/>
                              <a:ext cx="731520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olor w:val="595959" w:themeColor="text1" w:themeTint="A6"/>
                                    <w:sz w:val="28"/>
                                    <w:szCs w:val="28"/>
                                    <w:lang w:val="English"/>
                                  </w:rPr>
                                  <w:alias w:val="Egilea"/>
                                  <w:tag w:val=""/>
                                  <w:id w:val="789243997"/>
                                  <w:dataBinding w:prefixMappings="xmlns:ns0='http://purl.org/dc/elements/1.1/' xmlns:ns1='http://schemas.openxmlformats.org/package/2006/metadata/core-properties' " w:xpath="/ns1:coreProperties[1]/ns0:creator[1]" w:storeItemID="{6C3C8BC8-F283-45AE-878A-BAB7291924A1}"/>
                                  <w:text/>
                                </w:sdtPr>
                                <w:sdtEndPr/>
                                <w:sdtContent>
                                  <w:p w:rsidRPr="005E4B8F" w:rsidR="006B5319" w:rsidRDefault="00635F13">
                                    <w:pPr>
                                      <w:pStyle w:val="Tarterikez"/>
                                      <w:jc w:val="right"/>
                                      <w:rPr>
                                        <w:color w:val="595959" w:themeColor="text1" w:themeTint="A6"/>
                                        <w:sz w:val="28"/>
                                        <w:szCs w:val="28"/>
                                        <w:lang w:val="es-ES"/>
                                      </w:rPr>
                                    </w:pPr>
                                    <w:proofErr w:type="spellStart"/>
                                    <w:r>
                                      <w:rPr>
                                        <w:color w:val="595959" w:themeColor="text1" w:themeTint="A6"/>
                                        <w:sz w:val="28"/>
                                        <w:szCs w:val="28"/>
                                        <w:lang w:val="English"/>
                                      </w:rPr>
                                      <w:t>The adapted Tknika</w:t>
                                    </w:r>
                                    <w:proofErr w:type="spellEnd"/>
                                    <w:proofErr w:type="spellStart"/>
                                    <w:proofErr w:type="spellEnd"/>
                                  </w:p>
                                </w:sdtContent>
                              </w:sdt>
                              <w:p w:rsidRPr="005E4B8F" w:rsidR="006B5319" w:rsidRDefault="000C69C1">
                                <w:pPr>
                                  <w:pStyle w:val="Tarterikez"/>
                                  <w:jc w:val="right"/>
                                  <w:rPr>
                                    <w:color w:val="595959" w:themeColor="text1" w:themeTint="A6"/>
                                    <w:sz w:val="18"/>
                                    <w:szCs w:val="18"/>
                                    <w:lang w:val="es-ES"/>
                                  </w:rPr>
                                </w:pPr>
                                <w:sdt>
                                  <w:sdtPr>
                                    <w:rPr>
                                      <w:color w:val="595959" w:themeColor="text1" w:themeTint="A6"/>
                                      <w:sz w:val="18"/>
                                      <w:szCs w:val="18"/>
                                      <w:lang w:val="English"/>
                                    </w:rPr>
                                    <w:alias w:val="Helbide elektronikoa"/>
                                    <w:tag w:val="Helbide elektronikoa"/>
                                    <w:id w:val="942260680"/>
                                    <w:showingPlcHdr/>
                                    <w:dataBinding w:prefixMappings="xmlns:ns0='http://schemas.microsoft.com/office/2006/coverPageProps' " w:xpath="/ns0:CoverPageProperties[1]/ns0:CompanyEmail[1]" w:storeItemID="{55AF091B-3C7A-41E3-B477-F2FDAA23CFDA}"/>
                                    <w:text/>
                                  </w:sdtPr>
                                  <w:sdtEndPr/>
                                  <w:sdtContent>
                                    <w:r w:rsidR="006B5319">
                                      <w:rPr>
                                        <w:color w:val="595959" w:themeColor="text1" w:themeTint="A6"/>
                                        <w:sz w:val="18"/>
                                        <w:szCs w:val="18"/>
                                        <w:lang w:val="English"/>
                                      </w:rPr>
                                      <w:t xml:space="preserve">     </w:t>
                                    </w:r>
                                  </w:sdtContent>
                                </w:sdt>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9200</wp14:pctHeight>
                    </wp14:sizeRelV>
                  </wp:anchor>
                </w:drawing>
              </mc:Choice>
              <mc:Fallback>
                <w:pict>
                  <v:shapetype id="_x0000_t202" coordsize="21600,21600" o:spt="202" path="m,l,21600r21600,l21600,xe">
                    <v:stroke joinstyle="miter"/>
                    <v:path gradientshapeok="t" o:connecttype="rect"/>
                  </v:shapetype>
                  <v:shape id="152. testu-koadroa" style="position:absolute;margin-left:0;margin-top:0;width:8in;height:1in;z-index:251660288;visibility:visible;mso-wrap-style:square;mso-width-percent:941;mso-height-percent:92;mso-top-percent:818;mso-wrap-distance-left:9pt;mso-wrap-distance-top:0;mso-wrap-distance-right:9pt;mso-wrap-distance-bottom:0;mso-position-horizontal:center;mso-position-horizontal-relative:page;mso-position-vertical-relative:page;mso-width-percent:941;mso-height-percent:92;mso-top-percent:818;mso-width-relative:page;mso-height-relative:page;v-text-anchor:bottom"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">
                    <v:textbox inset="126pt,0,54pt,0">
                      <w:txbxContent>
                        <w:sdt>
                          <w:sdtPr>
                            <w:rPr>
                              <w:color w:val="595959" w:themeColor="text1" w:themeTint="A6"/>
                              <w:sz w:val="28"/>
                              <w:szCs w:val="28"/>
                              <w:lang w:val="English"/>
                            </w:rPr>
                            <w:alias w:val="Egilea"/>
                            <w:tag w:val=""/>
                            <w:id w:val="789243997"/>
                            <w:dataBinding w:prefixMappings="xmlns:ns0='http://purl.org/dc/elements/1.1/' xmlns:ns1='http://schemas.openxmlformats.org/package/2006/metadata/core-properties' " w:xpath="/ns1:coreProperties[1]/ns0:creator[1]" w:storeItemID="{6C3C8BC8-F283-45AE-878A-BAB7291924A1}"/>
                            <w:text/>
                          </w:sdtPr>
                          <w:sdtEndPr/>
                          <w:sdtContent>
                            <w:p w:rsidRPr="005E4B8F" w:rsidR="006B5319" w:rsidRDefault="00635F13">
                              <w:pPr>
                                <w:pStyle w:val="Tarterikez"/>
                                <w:jc w:val="right"/>
                                <w:rPr>
                                  <w:color w:val="595959" w:themeColor="text1" w:themeTint="A6"/>
                                  <w:sz w:val="28"/>
                                  <w:szCs w:val="28"/>
                                  <w:lang w:val="es-ES"/>
                                </w:rPr>
                              </w:pPr>
                              <w:proofErr w:type="spellStart"/>
                              <w:r>
                                <w:rPr>
                                  <w:color w:val="595959" w:themeColor="text1" w:themeTint="A6"/>
                                  <w:sz w:val="28"/>
                                  <w:szCs w:val="28"/>
                                  <w:lang w:val="English"/>
                                </w:rPr>
                                <w:t>The adapted Tknika</w:t>
                              </w:r>
                              <w:proofErr w:type="spellEnd"/>
                              <w:proofErr w:type="spellStart"/>
                              <w:proofErr w:type="spellEnd"/>
                            </w:p>
                          </w:sdtContent>
                        </w:sdt>
                        <w:p w:rsidRPr="005E4B8F" w:rsidR="006B5319" w:rsidRDefault="00B9455C">
                          <w:pPr>
                            <w:pStyle w:val="Tarterikez"/>
                            <w:jc w:val="right"/>
                            <w:rPr>
                              <w:color w:val="595959" w:themeColor="text1" w:themeTint="A6"/>
                              <w:sz w:val="18"/>
                              <w:szCs w:val="18"/>
                              <w:lang w:val="es-ES"/>
                            </w:rPr>
                          </w:pPr>
                          <w:sdt>
                            <w:sdtPr>
                              <w:rPr>
                                <w:color w:val="595959" w:themeColor="text1" w:themeTint="A6"/>
                                <w:sz w:val="18"/>
                                <w:szCs w:val="18"/>
                                <w:lang w:val="English"/>
                              </w:rPr>
                              <w:alias w:val="Helbide elektronikoa"/>
                              <w:tag w:val="Helbide elektronikoa"/>
                              <w:id w:val="942260680"/>
                              <w:showingPlcHdr/>
                              <w:dataBinding w:prefixMappings="xmlns:ns0='http://schemas.microsoft.com/office/2006/coverPageProps' " w:xpath="/ns0:CoverPageProperties[1]/ns0:CompanyEmail[1]" w:storeItemID="{55AF091B-3C7A-41E3-B477-F2FDAA23CFDA}"/>
                              <w:text/>
                            </w:sdtPr>
                            <w:sdtEndPr/>
                            <w:sdtContent>
                              <w:r w:rsidR="006B5319">
                                <w:rPr>
                                  <w:color w:val="595959" w:themeColor="text1" w:themeTint="A6"/>
                                  <w:sz w:val="18"/>
                                  <w:szCs w:val="18"/>
                                  <w:lang w:val="English"/>
                                </w:rPr>
                                <w:t xml:space="preserve">     </w:t>
                              </w:r>
                            </w:sdtContent>
                          </w:sdt>
                        </w:p>
                      </w:txbxContent>
                    </v:textbox>
                    <w10:wrap type="square" anchorx="page" anchory="page"/>
                  </v:shape>
                </w:pict>
              </mc:Fallback>
            </mc:AlternateContent>
          </w:r>
        </w:p>
        <w:p w:rsidRPr="005B7239" w:rsidR="005E4B8F" w:rsidRDefault="00E11453">
          <w:pPr>
            <w:rPr>
              <w:rFonts w:ascii="Arial" w:hAnsi="Arial" w:eastAsia="Times New Roman" w:cs="Arial"/>
              <w:sz w:val="24"/>
              <w:szCs w:val="24"/>
              <w:lang w:val="eu-ES" w:eastAsia="eu-ES"/>
            </w:rPr>
          </w:pPr>
          <w:r w:rsidRPr="005B7239">
            <w:rPr>
              <w:rFonts w:ascii="Arial" w:hAnsi="Arial" w:cs="Arial"/>
              <w:noProof/>
              <w:sz w:val="24"/>
              <w:szCs w:val="24"/>
              <w:lang w:val="English" w:eastAsia="eu-ES"/>
            </w:rPr>
            <mc:AlternateContent>
              <mc:Choice Requires="wps">
                <w:drawing>
                  <wp:anchor distT="0" distB="0" distL="114300" distR="114300" simplePos="0" relativeHeight="251659264" behindDoc="0" locked="0" layoutInCell="1" allowOverlap="1">
                    <wp:simplePos x="0" y="0"/>
                    <wp:positionH relativeFrom="page">
                      <wp:align>center</wp:align>
                    </wp:positionH>
                    <wp:positionV relativeFrom="margin">
                      <wp:posOffset>2472055</wp:posOffset>
                    </wp:positionV>
                    <wp:extent cx="7315200" cy="3638550"/>
                    <wp:effectExtent l="0" t="0" r="0" b="6350"/>
                    <wp:wrapSquare wrapText="bothSides"/>
                    <wp:docPr id="154" name="154. testu-koadroa"/>
                    <wp:cNvGraphicFramePr/>
                    <a:graphic xmlns:a="http://schemas.openxmlformats.org/drawingml/2006/main">
                      <a:graphicData uri="http://schemas.microsoft.com/office/word/2010/wordprocessingShape">
                        <wps:wsp>
                          <wps:cNvSpPr txBox="1"/>
                          <wps:spPr>
                            <a:xfrm>
                              <a:off x="0" y="0"/>
                              <a:ext cx="7315200" cy="3638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Pr="005E4B8F" w:rsidR="006B5319" w:rsidRDefault="000C69C1">
                                <w:pPr>
                                  <w:jc w:val="right"/>
                                  <w:rPr>
                                    <w:color w:val="4F81BD" w:themeColor="accent1"/>
                                    <w:sz w:val="36"/>
                                    <w:szCs w:val="36"/>
                                    <w:lang w:val="es-ES"/>
                                  </w:rPr>
                                </w:pPr>
                                <w:sdt>
                                  <w:sdtPr>
                                    <w:rPr>
                                      <w:rFonts w:ascii="Arial" w:hAnsi="Arial" w:cs="Arial" w:eastAsiaTheme="majorEastAsia"/>
                                      <w:b/>
                                      <w:bCs/>
                                      <w:color w:val="365F91" w:themeColor="accent1" w:themeShade="BF"/>
                                      <w:sz w:val="36"/>
                                      <w:szCs w:val="36"/>
                                      <w:lang w:val="English"/>
                                    </w:rPr>
                                    <w:alias w:val="Titulua"/>
                                    <w:tag w:val=""/>
                                    <w:id w:val="630141079"/>
                                    <w:showingPlcHdr/>
                                    <w:dataBinding w:prefixMappings="xmlns:ns0='http://purl.org/dc/elements/1.1/' xmlns:ns1='http://schemas.openxmlformats.org/package/2006/metadata/core-properties' " w:xpath="/ns1:coreProperties[1]/ns0:title[1]" w:storeItemID="{6C3C8BC8-F283-45AE-878A-BAB7291924A1}"/>
                                    <w:text w:multiLine="1"/>
                                  </w:sdtPr>
                                  <w:sdtEndPr/>
                                  <w:sdtContent>
                                    <w:r w:rsidR="006B5319">
                                      <w:rPr>
                                        <w:rFonts w:ascii="Arial" w:hAnsi="Arial" w:cs="Arial" w:eastAsiaTheme="majorEastAsia"/>
                                        <w:b/>
                                        <w:bCs/>
                                        <w:color w:val="365F91" w:themeColor="accent1" w:themeShade="BF"/>
                                        <w:sz w:val="36"/>
                                        <w:szCs w:val="36"/>
                                        <w:lang w:val="English"/>
                                      </w:rPr>
                                      <w:t xml:space="preserve">     </w:t>
                                    </w:r>
                                  </w:sdtContent>
                                </w:sdt>
                              </w:p>
                              <w:p w:rsidR="00E11453" w:rsidP="00E11453" w:rsidRDefault="00E11453">
                                <w:pPr>
                                  <w:pStyle w:val="1izenburua"/>
                                  <w:rPr>
                                    <w:rFonts w:ascii="Arial" w:hAnsi="Arial" w:cs="Arial"/>
                                    <w:sz w:val="44"/>
                                    <w:szCs w:val="44"/>
                                    <w:lang w:val="eu-ES"/>
                                  </w:rPr>
                                </w:pPr>
                              </w:p>
                              <w:p w:rsidR="00FB0ACF" w:rsidP="00FB0ACF" w:rsidRDefault="00FB0ACF">
                                <w:pPr>
                                  <w:pStyle w:val="1izenburua"/>
                                  <w:rPr>
                                    <w:rFonts w:ascii="Arial" w:hAnsi="Arial" w:cs="Arial"/>
                                    <w:sz w:val="44"/>
                                    <w:szCs w:val="44"/>
                                    <w:lang w:val="eu-ES"/>
                                  </w:rPr>
                                </w:pPr>
                                <w:r>
                                  <w:rPr>
                                    <w:rFonts w:ascii="Arial" w:hAnsi="Arial" w:cs="Arial"/>
                                    <w:sz w:val="44"/>
                                    <w:szCs w:val="44"/>
                                    <w:lang w:val="English"/>
                                  </w:rPr>
                                  <w:t>2. ACTIVITY</w:t>
                                </w:r>
                              </w:p>
                              <w:p w:rsidRPr="00FB0ACF" w:rsidR="00FB0ACF" w:rsidP="00FB0ACF" w:rsidRDefault="00FB0ACF">
                                <w:pPr>
                                  <w:pStyle w:val="1izenburua"/>
                                  <w:rPr>
                                    <w:lang w:val="eu-ES"/>
                                  </w:rPr>
                                </w:pPr>
                                <w:r w:rsidRPr="00FB0ACF">
                                  <w:rPr>
                                    <w:rFonts w:ascii="Arial" w:hAnsi="Arial" w:cs="Arial"/>
                                    <w:sz w:val="44"/>
                                    <w:szCs w:val="44"/>
                                    <w:lang w:val="English"/>
                                  </w:rPr>
                                  <w:t>SEPARATION ACTIVITY OF SUITABLE PARTS AND DECAPITANTS USING A MACHINE VISION MODEL</w:t>
                                </w:r>
                              </w:p>
                              <w:p w:rsidRPr="00E11453" w:rsidR="00E11453" w:rsidP="00E11453" w:rsidRDefault="00E11453">
                                <w:pPr>
                                  <w:pStyle w:val="1izenburua"/>
                                  <w:rPr>
                                    <w:lang w:val="eu-ES"/>
                                  </w:rPr>
                                </w:pPr>
                              </w:p>
                              <w:p w:rsidRPr="00DE439B" w:rsidR="006B5319" w:rsidP="00DE439B" w:rsidRDefault="006B5319">
                                <w:pPr>
                                  <w:pStyle w:val="1izenburua"/>
                                  <w:spacing w:line="360" w:lineRule="auto"/>
                                  <w:ind w:left="360"/>
                                  <w:rPr>
                                    <w:rFonts w:ascii="Arial" w:hAnsi="Arial" w:cs="Arial"/>
                                    <w:sz w:val="44"/>
                                    <w:szCs w:val="44"/>
                                    <w:lang w:val="eu-ES"/>
                                  </w:rPr>
                                </w:pPr>
                              </w:p>
                              <w:p w:rsidRPr="00DE439B" w:rsidR="006B5319" w:rsidRDefault="006B5319">
                                <w:pPr>
                                  <w:jc w:val="right"/>
                                  <w:rPr>
                                    <w:smallCaps/>
                                    <w:color w:val="404040" w:themeColor="text1" w:themeTint="BF"/>
                                    <w:sz w:val="36"/>
                                    <w:szCs w:val="36"/>
                                    <w:lang w:val="eu-ES"/>
                                  </w:rPr>
                                </w:pPr>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36300</wp14:pctHeight>
                    </wp14:sizeRelV>
                  </wp:anchor>
                </w:drawing>
              </mc:Choice>
              <mc:Fallback>
                <w:pict>
                  <v:shape id="154. testu-koadroa" style="position:absolute;margin-left:0;margin-top:194.65pt;width:8in;height:286.5pt;z-index:251659264;visibility:visible;mso-wrap-style:square;mso-width-percent:941;mso-height-percent:363;mso-wrap-distance-left:9pt;mso-wrap-distance-top:0;mso-wrap-distance-right:9pt;mso-wrap-distance-bottom:0;mso-position-horizontal:center;mso-position-horizontal-relative:page;mso-position-vertical:absolute;mso-position-vertical-relative:margin;mso-width-percent:941;mso-height-percent:363;mso-width-relative:page;mso-height-relative:page;v-text-anchor:bottom"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">
                    <v:textbox inset="126pt,0,54pt,0">
                      <w:txbxContent>
                        <w:p w:rsidRPr="005E4B8F" w:rsidR="006B5319" w:rsidRDefault="00B9455C">
                          <w:pPr>
                            <w:jc w:val="right"/>
                            <w:rPr>
                              <w:color w:val="4F81BD" w:themeColor="accent1"/>
                              <w:sz w:val="36"/>
                              <w:szCs w:val="36"/>
                              <w:lang w:val="es-ES"/>
                            </w:rPr>
                          </w:pPr>
                          <w:sdt>
                            <w:sdtPr>
                              <w:rPr>
                                <w:rFonts w:ascii="Arial" w:hAnsi="Arial" w:cs="Arial" w:eastAsiaTheme="majorEastAsia"/>
                                <w:b/>
                                <w:bCs/>
                                <w:color w:val="365F91" w:themeColor="accent1" w:themeShade="BF"/>
                                <w:sz w:val="36"/>
                                <w:szCs w:val="36"/>
                                <w:lang w:val="English"/>
                              </w:rPr>
                              <w:alias w:val="Titulua"/>
                              <w:tag w:val=""/>
                              <w:id w:val="630141079"/>
                              <w:showingPlcHdr/>
                              <w:dataBinding w:prefixMappings="xmlns:ns0='http://purl.org/dc/elements/1.1/' xmlns:ns1='http://schemas.openxmlformats.org/package/2006/metadata/core-properties' " w:xpath="/ns1:coreProperties[1]/ns0:title[1]" w:storeItemID="{6C3C8BC8-F283-45AE-878A-BAB7291924A1}"/>
                              <w:text w:multiLine="1"/>
                            </w:sdtPr>
                            <w:sdtEndPr/>
                            <w:sdtContent>
                              <w:r w:rsidR="006B5319">
                                <w:rPr>
                                  <w:rFonts w:ascii="Arial" w:hAnsi="Arial" w:cs="Arial" w:eastAsiaTheme="majorEastAsia"/>
                                  <w:b/>
                                  <w:bCs/>
                                  <w:color w:val="365F91" w:themeColor="accent1" w:themeShade="BF"/>
                                  <w:sz w:val="36"/>
                                  <w:szCs w:val="36"/>
                                  <w:lang w:val="English"/>
                                </w:rPr>
                                <w:t xml:space="preserve">     </w:t>
                              </w:r>
                            </w:sdtContent>
                          </w:sdt>
                        </w:p>
                        <w:p w:rsidR="00E11453" w:rsidP="00E11453" w:rsidRDefault="00E11453">
                          <w:pPr>
                            <w:pStyle w:val="1izenburua"/>
                            <w:rPr>
                              <w:rFonts w:ascii="Arial" w:hAnsi="Arial" w:cs="Arial"/>
                              <w:sz w:val="44"/>
                              <w:szCs w:val="44"/>
                              <w:lang w:val="eu-ES"/>
                            </w:rPr>
                          </w:pPr>
                        </w:p>
                        <w:p w:rsidR="00FB0ACF" w:rsidP="00FB0ACF" w:rsidRDefault="00FB0ACF">
                          <w:pPr>
                            <w:pStyle w:val="1izenburua"/>
                            <w:rPr>
                              <w:rFonts w:ascii="Arial" w:hAnsi="Arial" w:cs="Arial"/>
                              <w:sz w:val="44"/>
                              <w:szCs w:val="44"/>
                              <w:lang w:val="eu-ES"/>
                            </w:rPr>
                          </w:pPr>
                          <w:r>
                            <w:rPr>
                              <w:rFonts w:ascii="Arial" w:hAnsi="Arial" w:cs="Arial"/>
                              <w:sz w:val="44"/>
                              <w:szCs w:val="44"/>
                              <w:lang w:val="English"/>
                            </w:rPr>
                            <w:t>2. ACTIVITY</w:t>
                          </w:r>
                        </w:p>
                        <w:p w:rsidRPr="00FB0ACF" w:rsidR="00FB0ACF" w:rsidP="00FB0ACF" w:rsidRDefault="00FB0ACF">
                          <w:pPr>
                            <w:pStyle w:val="1izenburua"/>
                            <w:rPr>
                              <w:lang w:val="eu-ES"/>
                            </w:rPr>
                          </w:pPr>
                          <w:r w:rsidRPr="00FB0ACF">
                            <w:rPr>
                              <w:rFonts w:ascii="Arial" w:hAnsi="Arial" w:cs="Arial"/>
                              <w:sz w:val="44"/>
                              <w:szCs w:val="44"/>
                              <w:lang w:val="English"/>
                            </w:rPr>
                            <w:t>SEPARATION ACTIVITY OF SUITABLE PARTS AND DECAPITANTS USING A MACHINE VISION MODEL</w:t>
                          </w:r>
                        </w:p>
                        <w:p w:rsidRPr="00E11453" w:rsidR="00E11453" w:rsidP="00E11453" w:rsidRDefault="00E11453">
                          <w:pPr>
                            <w:pStyle w:val="1izenburua"/>
                            <w:rPr>
                              <w:lang w:val="eu-ES"/>
                            </w:rPr>
                          </w:pPr>
                        </w:p>
                        <w:p w:rsidRPr="00DE439B" w:rsidR="006B5319" w:rsidP="00DE439B" w:rsidRDefault="006B5319">
                          <w:pPr>
                            <w:pStyle w:val="1izenburua"/>
                            <w:spacing w:line="360" w:lineRule="auto"/>
                            <w:ind w:left="360"/>
                            <w:rPr>
                              <w:rFonts w:ascii="Arial" w:hAnsi="Arial" w:cs="Arial"/>
                              <w:sz w:val="44"/>
                              <w:szCs w:val="44"/>
                              <w:lang w:val="eu-ES"/>
                            </w:rPr>
                          </w:pPr>
                        </w:p>
                        <w:p w:rsidRPr="00DE439B" w:rsidR="006B5319" w:rsidRDefault="006B5319">
                          <w:pPr>
                            <w:jc w:val="right"/>
                            <w:rPr>
                              <w:smallCaps/>
                              <w:color w:val="404040" w:themeColor="text1" w:themeTint="BF"/>
                              <w:sz w:val="36"/>
                              <w:szCs w:val="36"/>
                              <w:lang w:val="eu-ES"/>
                            </w:rPr>
                          </w:pPr>
                        </w:p>
                      </w:txbxContent>
                    </v:textbox>
                    <w10:wrap type="square" anchorx="page" anchory="margin"/>
                  </v:shape>
                </w:pict>
              </mc:Fallback>
            </mc:AlternateContent>
          </w:r>
          <w:r w:rsidRPr="005B7239" w:rsidR="005E4B8F">
            <w:rPr>
              <w:rFonts w:ascii="Arial" w:hAnsi="Arial" w:cs="Arial"/>
              <w:noProof/>
              <w:sz w:val="24"/>
              <w:szCs w:val="24"/>
              <w:lang w:val="English" w:eastAsia="eu-ES"/>
            </w:rPr>
            <w:drawing>
              <wp:anchor distT="114300" distB="114300" distL="114300" distR="114300" simplePos="0" relativeHeight="251664384" behindDoc="0" locked="0" layoutInCell="1" hidden="0" allowOverlap="1" wp14:editId="365826D1" wp14:anchorId="01FF331A">
                <wp:simplePos x="0" y="0"/>
                <wp:positionH relativeFrom="column">
                  <wp:posOffset>1303020</wp:posOffset>
                </wp:positionH>
                <wp:positionV relativeFrom="paragraph">
                  <wp:posOffset>1025525</wp:posOffset>
                </wp:positionV>
                <wp:extent cx="3246120" cy="1478280"/>
                <wp:effectExtent l="0" t="0" r="0" b="7620"/>
                <wp:wrapNone/>
                <wp:docPr id="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5"/>
                        <a:srcRect/>
                        <a:stretch>
                          <a:fillRect/>
                        </a:stretch>
                      </pic:blipFill>
                      <pic:spPr>
                        <a:xfrm>
                          <a:off x="0" y="0"/>
                          <a:ext cx="3246120" cy="1478280"/>
                        </a:xfrm>
                        <a:prstGeom prst="rect">
                          <a:avLst/>
                        </a:prstGeom>
                        <a:ln/>
                      </pic:spPr>
                    </pic:pic>
                  </a:graphicData>
                </a:graphic>
                <wp14:sizeRelH relativeFrom="margin">
                  <wp14:pctWidth>0</wp14:pctWidth>
                </wp14:sizeRelH>
                <wp14:sizeRelV relativeFrom="margin">
                  <wp14:pctHeight>0</wp14:pctHeight>
                </wp14:sizeRelV>
              </wp:anchor>
            </w:drawing>
          </w:r>
          <w:r w:rsidRPr="005B7239" w:rsidR="005E4B8F">
            <w:rPr>
              <w:rFonts w:ascii="Arial" w:hAnsi="Arial" w:eastAsia="Times New Roman" w:cs="Arial"/>
              <w:b/>
              <w:bCs/>
              <w:sz w:val="24"/>
              <w:szCs w:val="24"/>
              <w:lang w:val="English" w:eastAsia="eu-ES"/>
            </w:rPr>
            <w:br w:type="page"/>
          </w:r>
        </w:p>
      </w:sdtContent>
    </w:sdt>
    <w:p w:rsidRPr="00FB0ACF" w:rsidR="00FB0ACF" w:rsidP="00FB0ACF" w:rsidRDefault="00FB0ACF">
      <w:pPr>
        <w:spacing w:before="100" w:beforeAutospacing="1" w:after="100" w:afterAutospacing="1" w:line="360" w:lineRule="auto"/>
        <w:rPr>
          <w:rFonts w:ascii="Arial" w:hAnsi="Arial" w:eastAsia="Times New Roman" w:cs="Arial"/>
          <w:sz w:val="24"/>
          <w:szCs w:val="24"/>
          <w:lang w:val="eu-ES" w:eastAsia="eu-ES"/>
        </w:rPr>
      </w:pPr>
      <w:r w:rsidRPr="00FB0ACF">
        <w:rPr>
          <w:rFonts w:ascii="Arial" w:hAnsi="Arial" w:eastAsia="Times New Roman" w:cs="Arial"/>
          <w:sz w:val="24"/>
          <w:szCs w:val="24"/>
          <w:lang w:val="English" w:eastAsia="eu-ES"/>
        </w:rPr>
        <w:lastRenderedPageBreak/>
        <w:t>The objective of this activity is to develop a system for the automatic separation of suitable parts and creditors using the artificial vision model tool (pattern), based on the application of quality control.</w:t>
      </w:r>
    </w:p>
    <w:p w:rsidRPr="005B7239" w:rsidR="00E11453" w:rsidP="00E11453" w:rsidRDefault="00E11453">
      <w:pPr>
        <w:pStyle w:val="1izenburua"/>
        <w:numPr>
          <w:ilvl w:val="0"/>
          <w:numId w:val="7"/>
        </w:numPr>
        <w:spacing w:line="360" w:lineRule="auto"/>
        <w:rPr>
          <w:rFonts w:ascii="Arial" w:hAnsi="Arial" w:cs="Arial"/>
          <w:bCs w:val="0"/>
          <w:szCs w:val="24"/>
          <w:lang w:val="eu-ES"/>
        </w:rPr>
      </w:pPr>
      <w:r w:rsidRPr="005B7239">
        <w:rPr>
          <w:rFonts w:ascii="Arial" w:hAnsi="Arial" w:cs="Arial"/>
          <w:bCs w:val="0"/>
          <w:szCs w:val="24"/>
          <w:lang w:val="English"/>
        </w:rPr>
        <w:t>Introduction</w:t>
      </w:r>
    </w:p>
    <w:p w:rsidRPr="005B7239" w:rsidR="00E11453" w:rsidP="00E11453" w:rsidRDefault="00E11453">
      <w:pPr>
        <w:rPr>
          <w:lang w:val="eu-ES"/>
        </w:rPr>
      </w:pPr>
    </w:p>
    <w:p w:rsidRPr="00FB0ACF" w:rsidR="00FB0ACF" w:rsidP="00FB0ACF" w:rsidRDefault="00FB0ACF">
      <w:pPr>
        <w:spacing w:before="100" w:beforeAutospacing="1" w:after="100" w:afterAutospacing="1" w:line="360" w:lineRule="auto"/>
        <w:rPr>
          <w:rFonts w:ascii="Arial" w:hAnsi="Arial" w:eastAsia="Times New Roman" w:cs="Arial"/>
          <w:sz w:val="24"/>
          <w:szCs w:val="24"/>
          <w:lang w:val="eu-ES" w:eastAsia="eu-ES"/>
        </w:rPr>
      </w:pPr>
      <w:r w:rsidRPr="00FB0ACF">
        <w:rPr>
          <w:rFonts w:ascii="Arial" w:hAnsi="Arial" w:eastAsia="Times New Roman" w:cs="Arial"/>
          <w:sz w:val="24"/>
          <w:szCs w:val="24"/>
          <w:lang w:val="English" w:eastAsia="eu-ES"/>
        </w:rPr>
        <w:t>Quality control in modern industry is a critical process in which machine vision systems play an important role in the automatic inspection of parts. Knowledge per model allows the system to learn the characteristics of a reference part and compare other parts.</w:t>
      </w:r>
    </w:p>
    <w:p w:rsidRPr="005B7239" w:rsidR="000C6794" w:rsidP="000C6794" w:rsidRDefault="000C6794">
      <w:pPr>
        <w:pStyle w:val="1izenburua"/>
        <w:numPr>
          <w:ilvl w:val="0"/>
          <w:numId w:val="7"/>
        </w:numPr>
        <w:spacing w:line="360" w:lineRule="auto"/>
        <w:rPr>
          <w:rFonts w:ascii="Arial" w:hAnsi="Arial" w:cs="Arial"/>
          <w:bCs w:val="0"/>
          <w:szCs w:val="24"/>
          <w:lang w:val="eu-ES"/>
        </w:rPr>
      </w:pPr>
      <w:r w:rsidRPr="005B7239">
        <w:rPr>
          <w:rFonts w:ascii="Arial" w:hAnsi="Arial" w:cs="Arial"/>
          <w:bCs w:val="0"/>
          <w:szCs w:val="24"/>
          <w:lang w:val="English"/>
        </w:rPr>
        <w:t>Objective</w:t>
      </w:r>
    </w:p>
    <w:p w:rsidRPr="005B7239" w:rsidR="00E11453" w:rsidP="00E11453" w:rsidRDefault="00E11453">
      <w:pPr>
        <w:rPr>
          <w:lang w:val="eu-ES"/>
        </w:rPr>
      </w:pPr>
    </w:p>
    <w:p w:rsidRPr="00FB0ACF" w:rsidR="00FB0ACF" w:rsidP="00FB0ACF" w:rsidRDefault="00FB0ACF">
      <w:pPr>
        <w:spacing w:before="100" w:beforeAutospacing="1" w:after="100" w:afterAutospacing="1" w:line="360" w:lineRule="auto"/>
        <w:rPr>
          <w:rFonts w:ascii="Arial" w:hAnsi="Arial" w:eastAsia="Times New Roman" w:cs="Arial"/>
          <w:sz w:val="24"/>
          <w:szCs w:val="24"/>
          <w:lang w:val="eu-ES" w:eastAsia="eu-ES"/>
        </w:rPr>
      </w:pPr>
      <w:r w:rsidRPr="00FB0ACF">
        <w:rPr>
          <w:rFonts w:ascii="Arial" w:hAnsi="Arial" w:eastAsia="Times New Roman" w:cs="Arial"/>
          <w:sz w:val="24"/>
          <w:szCs w:val="24"/>
          <w:lang w:val="English" w:eastAsia="eu-ES"/>
        </w:rPr>
        <w:t>Through this activity, the following competencies will be developed:</w:t>
      </w:r>
    </w:p>
    <w:p w:rsidRPr="00FB0ACF" w:rsidR="00FB0ACF" w:rsidP="00FB0ACF" w:rsidRDefault="00FB0ACF">
      <w:pPr>
        <w:pStyle w:val="Zerrenda-paragrafoa"/>
        <w:numPr>
          <w:ilvl w:val="0"/>
          <w:numId w:val="13"/>
        </w:numPr>
        <w:spacing w:before="100" w:beforeAutospacing="1" w:after="100" w:afterAutospacing="1" w:line="360" w:lineRule="auto"/>
        <w:rPr>
          <w:rFonts w:ascii="Arial" w:hAnsi="Arial" w:eastAsia="Times New Roman" w:cs="Arial"/>
          <w:sz w:val="24"/>
          <w:szCs w:val="24"/>
          <w:lang w:val="eu-ES" w:eastAsia="eu-ES"/>
        </w:rPr>
      </w:pPr>
      <w:proofErr w:type="spellStart"/>
      <w:r w:rsidRPr="00FB0ACF">
        <w:rPr>
          <w:rFonts w:ascii="Arial" w:hAnsi="Arial" w:eastAsia="Times New Roman" w:cs="Arial"/>
          <w:sz w:val="24"/>
          <w:szCs w:val="24"/>
          <w:lang w:val="English" w:eastAsia="eu-ES"/>
        </w:rPr>
        <w:t>Mastery of the specialized use of the TrainPatMaxPatter professional tool</w:t>
      </w:r>
      <w:proofErr w:type="spellEnd"/>
    </w:p>
    <w:p w:rsidRPr="00FB0ACF" w:rsidR="00FB0ACF" w:rsidP="00FB0ACF" w:rsidRDefault="00FB0ACF">
      <w:pPr>
        <w:pStyle w:val="Zerrenda-paragrafoa"/>
        <w:numPr>
          <w:ilvl w:val="0"/>
          <w:numId w:val="13"/>
        </w:numPr>
        <w:spacing w:before="100" w:beforeAutospacing="1" w:after="100" w:afterAutospacing="1" w:line="360" w:lineRule="auto"/>
        <w:rPr>
          <w:rFonts w:ascii="Arial" w:hAnsi="Arial" w:eastAsia="Times New Roman" w:cs="Arial"/>
          <w:sz w:val="24"/>
          <w:szCs w:val="24"/>
          <w:lang w:val="eu-ES" w:eastAsia="eu-ES"/>
        </w:rPr>
      </w:pPr>
      <w:proofErr w:type="spellStart"/>
      <w:r w:rsidRPr="00FB0ACF">
        <w:rPr>
          <w:rFonts w:ascii="Arial" w:hAnsi="Arial" w:eastAsia="Times New Roman" w:cs="Arial"/>
          <w:sz w:val="24"/>
          <w:szCs w:val="24"/>
          <w:lang w:val="English" w:eastAsia="eu-ES"/>
        </w:rPr>
        <w:t>Know the optimal settings for the FindPatMaxPatterns algorithms</w:t>
      </w:r>
      <w:proofErr w:type="spellEnd"/>
    </w:p>
    <w:p w:rsidRPr="00FB0ACF" w:rsidR="00FB0ACF" w:rsidP="00FB0ACF" w:rsidRDefault="00FB0ACF">
      <w:pPr>
        <w:pStyle w:val="Zerrenda-paragrafoa"/>
        <w:numPr>
          <w:ilvl w:val="0"/>
          <w:numId w:val="13"/>
        </w:numPr>
        <w:spacing w:before="100" w:beforeAutospacing="1" w:after="100" w:afterAutospacing="1" w:line="360" w:lineRule="auto"/>
        <w:rPr>
          <w:rFonts w:ascii="Arial" w:hAnsi="Arial" w:eastAsia="Times New Roman" w:cs="Arial"/>
          <w:sz w:val="24"/>
          <w:szCs w:val="24"/>
          <w:lang w:val="eu-ES" w:eastAsia="eu-ES"/>
        </w:rPr>
      </w:pPr>
      <w:r w:rsidRPr="00FB0ACF">
        <w:rPr>
          <w:rFonts w:ascii="Arial" w:hAnsi="Arial" w:eastAsia="Times New Roman" w:cs="Arial"/>
          <w:sz w:val="24"/>
          <w:szCs w:val="24"/>
          <w:lang w:val="English" w:eastAsia="eu-ES"/>
        </w:rPr>
        <w:t>Technical tuning of critical knowledge parameters by model</w:t>
      </w:r>
    </w:p>
    <w:p w:rsidRPr="00FB0ACF" w:rsidR="00FB0ACF" w:rsidP="00FB0ACF" w:rsidRDefault="00FB0ACF">
      <w:pPr>
        <w:pStyle w:val="Zerrenda-paragrafoa"/>
        <w:numPr>
          <w:ilvl w:val="0"/>
          <w:numId w:val="13"/>
        </w:numPr>
        <w:spacing w:before="100" w:beforeAutospacing="1" w:after="100" w:afterAutospacing="1" w:line="360" w:lineRule="auto"/>
        <w:rPr>
          <w:rFonts w:ascii="Arial" w:hAnsi="Arial" w:eastAsia="Times New Roman" w:cs="Arial"/>
          <w:sz w:val="24"/>
          <w:szCs w:val="24"/>
          <w:lang w:val="eu-ES" w:eastAsia="eu-ES"/>
        </w:rPr>
      </w:pPr>
      <w:r w:rsidRPr="00FB0ACF">
        <w:rPr>
          <w:rFonts w:ascii="Arial" w:hAnsi="Arial" w:eastAsia="Times New Roman" w:cs="Arial"/>
          <w:sz w:val="24"/>
          <w:szCs w:val="24"/>
          <w:lang w:val="English" w:eastAsia="eu-ES"/>
        </w:rPr>
        <w:t>Development of the automatic quality control system</w:t>
      </w:r>
    </w:p>
    <w:p w:rsidRPr="00FB0ACF" w:rsidR="00FB0ACF" w:rsidP="00FB0ACF" w:rsidRDefault="00FB0ACF">
      <w:pPr>
        <w:spacing w:before="100" w:beforeAutospacing="1" w:after="100" w:afterAutospacing="1" w:line="360" w:lineRule="auto"/>
        <w:rPr>
          <w:rFonts w:ascii="Arial" w:hAnsi="Arial" w:eastAsia="Times New Roman" w:cs="Arial"/>
          <w:sz w:val="24"/>
          <w:szCs w:val="24"/>
          <w:lang w:val="eu-ES" w:eastAsia="eu-ES"/>
        </w:rPr>
      </w:pPr>
    </w:p>
    <w:p w:rsidR="000C6794" w:rsidP="000C6794" w:rsidRDefault="000C6794">
      <w:pPr>
        <w:pStyle w:val="1izenburua"/>
        <w:numPr>
          <w:ilvl w:val="0"/>
          <w:numId w:val="7"/>
        </w:numPr>
        <w:spacing w:line="360" w:lineRule="auto"/>
        <w:rPr>
          <w:rFonts w:ascii="Arial" w:hAnsi="Arial" w:cs="Arial"/>
          <w:bCs w:val="0"/>
          <w:szCs w:val="24"/>
          <w:lang w:val="eu-ES"/>
        </w:rPr>
      </w:pPr>
      <w:r w:rsidRPr="005B7239">
        <w:rPr>
          <w:rFonts w:ascii="Arial" w:hAnsi="Arial" w:cs="Arial"/>
          <w:bCs w:val="0"/>
          <w:szCs w:val="24"/>
          <w:lang w:val="English"/>
        </w:rPr>
        <w:t>METHODOLOGY</w:t>
      </w:r>
    </w:p>
    <w:p w:rsidR="00FB0ACF" w:rsidP="00FB0ACF" w:rsidRDefault="00FB0ACF">
      <w:pPr>
        <w:rPr>
          <w:lang w:val="eu-ES"/>
        </w:rPr>
      </w:pPr>
    </w:p>
    <w:p w:rsidRPr="005B7239" w:rsidR="000C6794" w:rsidP="000C6794" w:rsidRDefault="00FB0ACF">
      <w:pPr>
        <w:pStyle w:val="1izenburua"/>
        <w:numPr>
          <w:ilvl w:val="1"/>
          <w:numId w:val="7"/>
        </w:numPr>
        <w:spacing w:line="360" w:lineRule="auto"/>
        <w:rPr>
          <w:lang w:val="eu-ES"/>
        </w:rPr>
      </w:pPr>
      <w:r>
        <w:rPr>
          <w:rFonts w:ascii="Arial" w:hAnsi="Arial" w:cs="Arial"/>
          <w:bCs w:val="0"/>
          <w:szCs w:val="24"/>
          <w:lang w:val="English"/>
        </w:rPr>
        <w:t xml:space="preserve">Imaging </w:t>
      </w:r>
    </w:p>
    <w:p w:rsidR="00FB0ACF" w:rsidP="00FB0ACF" w:rsidRDefault="00FB0ACF">
      <w:pPr>
        <w:pStyle w:val="Normalaweb"/>
        <w:numPr>
          <w:ilvl w:val="0"/>
          <w:numId w:val="14"/>
        </w:numPr>
        <w:spacing w:line="360" w:lineRule="auto"/>
        <w:rPr>
          <w:rFonts w:ascii="Arial" w:hAnsi="Arial" w:cs="Arial"/>
        </w:rPr>
      </w:pPr>
      <w:r>
        <w:rPr>
          <w:rFonts w:ascii="Arial" w:hAnsi="Arial" w:cs="Arial"/>
          <w:lang w:val="English"/>
        </w:rPr>
        <w:t>The application of the visual instruments will require the execution of the process carried out in activity 1.</w:t>
      </w:r>
    </w:p>
    <w:p w:rsidRPr="005B7239" w:rsidR="00FB0ACF" w:rsidP="00FB0ACF" w:rsidRDefault="00FB0ACF">
      <w:pPr>
        <w:pStyle w:val="Normalaweb"/>
        <w:spacing w:line="360" w:lineRule="auto"/>
        <w:rPr>
          <w:rFonts w:ascii="Arial" w:hAnsi="Arial" w:cs="Arial"/>
        </w:rPr>
      </w:pPr>
      <w:r>
        <w:rPr>
          <w:rFonts w:ascii="Arial" w:hAnsi="Arial" w:cs="Arial"/>
          <w:noProof/>
          <w:lang w:val="English"/>
        </w:rPr>
        <w:lastRenderedPageBreak/>
        <w:drawing>
          <wp:anchor distT="0" distB="0" distL="0" distR="0" simplePos="0" relativeHeight="251677696" behindDoc="0" locked="0" layoutInCell="1" allowOverlap="1">
            <wp:simplePos x="0" y="0"/>
            <wp:positionH relativeFrom="page">
              <wp:align>center</wp:align>
            </wp:positionH>
            <wp:positionV relativeFrom="paragraph">
              <wp:posOffset>180975</wp:posOffset>
            </wp:positionV>
            <wp:extent cx="3045460" cy="2383790"/>
            <wp:effectExtent l="0" t="0" r="2540" b="0"/>
            <wp:wrapTopAndBottom/>
            <wp:docPr id="17" name="Irudi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45460" cy="23837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Pr="005B7239" w:rsidR="00FD3082" w:rsidP="00FD3082" w:rsidRDefault="00FD3082">
      <w:pPr>
        <w:pStyle w:val="Zerrenda-paragrafoa"/>
        <w:spacing w:before="100" w:beforeAutospacing="1" w:after="100" w:afterAutospacing="1" w:line="360" w:lineRule="auto"/>
        <w:rPr>
          <w:rFonts w:ascii="Arial" w:hAnsi="Arial" w:eastAsia="Times New Roman" w:cs="Arial"/>
          <w:sz w:val="24"/>
          <w:szCs w:val="24"/>
          <w:lang w:val="eu-ES" w:eastAsia="eu-ES"/>
        </w:rPr>
      </w:pPr>
    </w:p>
    <w:p w:rsidRPr="003834FC" w:rsidR="003834FC" w:rsidP="003834FC" w:rsidRDefault="003834FC">
      <w:pPr>
        <w:pStyle w:val="1izenburua"/>
        <w:numPr>
          <w:ilvl w:val="1"/>
          <w:numId w:val="7"/>
        </w:numPr>
        <w:spacing w:line="360" w:lineRule="auto"/>
        <w:rPr>
          <w:rFonts w:ascii="Arial" w:hAnsi="Arial" w:cs="Arial"/>
          <w:bCs w:val="0"/>
          <w:szCs w:val="24"/>
          <w:lang w:val="eu-ES"/>
        </w:rPr>
      </w:pPr>
      <w:r w:rsidRPr="003834FC">
        <w:rPr>
          <w:rFonts w:ascii="Arial" w:hAnsi="Arial" w:cs="Arial"/>
          <w:bCs w:val="0"/>
          <w:szCs w:val="24"/>
          <w:lang w:val="English"/>
        </w:rPr>
        <w:t>Model Definition (Suitable Part)</w:t>
      </w:r>
    </w:p>
    <w:p w:rsidR="001341D1" w:rsidP="001341D1" w:rsidRDefault="003834FC">
      <w:pPr>
        <w:pStyle w:val="Normalaweb"/>
        <w:numPr>
          <w:ilvl w:val="0"/>
          <w:numId w:val="14"/>
        </w:numPr>
        <w:spacing w:line="360" w:lineRule="auto"/>
        <w:rPr>
          <w:rFonts w:ascii="Arial" w:hAnsi="Arial" w:cs="Arial"/>
        </w:rPr>
      </w:pPr>
      <w:r w:rsidRPr="003834FC">
        <w:rPr>
          <w:rFonts w:ascii="Arial" w:hAnsi="Arial" w:cs="Arial"/>
          <w:lang w:val="English"/>
        </w:rPr>
        <w:t xml:space="preserve">On the image taken,  we will apply the </w:t>
      </w:r>
      <w:proofErr w:type="spellStart"/>
      <w:r w:rsidRPr="00237303">
        <w:rPr>
          <w:rFonts w:ascii="Arial" w:hAnsi="Arial" w:cs="Arial"/>
          <w:b/>
          <w:lang w:val="English"/>
        </w:rPr>
        <w:t>visual tool TrainPatMaxPattern</w:t>
      </w:r>
      <w:proofErr w:type="spellEnd"/>
      <w:r w:rsidRPr="003834FC">
        <w:rPr>
          <w:rFonts w:ascii="Arial" w:hAnsi="Arial" w:cs="Arial"/>
          <w:lang w:val="English"/>
        </w:rPr>
        <w:t xml:space="preserve"> (model-trainer). Thanks to this tool, the system will be able to remember the (appropriate) shape of the part, which it will then search for in the entire field of vision.</w:t>
      </w:r>
    </w:p>
    <w:p w:rsidRPr="001341D1" w:rsidR="001341D1" w:rsidP="001341D1" w:rsidRDefault="003834FC">
      <w:pPr>
        <w:pStyle w:val="Normalaweb"/>
        <w:numPr>
          <w:ilvl w:val="0"/>
          <w:numId w:val="14"/>
        </w:numPr>
        <w:spacing w:line="360" w:lineRule="auto"/>
        <w:rPr>
          <w:rFonts w:ascii="Arial" w:hAnsi="Arial" w:cs="Arial"/>
        </w:rPr>
      </w:pPr>
      <w:r w:rsidRPr="001341D1">
        <w:rPr>
          <w:rFonts w:ascii="Arial" w:hAnsi="Arial" w:cs="Arial"/>
          <w:bCs/>
          <w:lang w:val="English"/>
        </w:rPr>
        <w:t>We'll find the tool in the tool shovel and drag it into a cell in the spreadsheet.</w:t>
      </w:r>
    </w:p>
    <w:p w:rsidRPr="001341D1" w:rsidR="001341D1" w:rsidP="001341D1" w:rsidRDefault="003834FC">
      <w:pPr>
        <w:pStyle w:val="Normalaweb"/>
        <w:numPr>
          <w:ilvl w:val="0"/>
          <w:numId w:val="14"/>
        </w:numPr>
        <w:spacing w:line="360" w:lineRule="auto"/>
        <w:rPr>
          <w:rFonts w:ascii="Arial" w:hAnsi="Arial" w:cs="Arial"/>
        </w:rPr>
      </w:pPr>
      <w:r w:rsidRPr="001341D1">
        <w:rPr>
          <w:rFonts w:ascii="Arial" w:hAnsi="Arial" w:cs="Arial"/>
          <w:bCs/>
          <w:lang w:val="English"/>
        </w:rPr>
        <w:t>We have to choose which field the right part is in (that's what we're going to use as a reference to distinguish good and bad pieces). In this case, the pattern will be a complete piece, but a significant part of a piece can also be chosen.</w:t>
      </w:r>
    </w:p>
    <w:p w:rsidRPr="008D356B" w:rsidR="008D356B" w:rsidP="0076251E" w:rsidRDefault="003834FC">
      <w:pPr>
        <w:pStyle w:val="Normalaweb"/>
        <w:numPr>
          <w:ilvl w:val="0"/>
          <w:numId w:val="14"/>
        </w:numPr>
        <w:spacing w:line="360" w:lineRule="auto"/>
        <w:rPr>
          <w:rFonts w:ascii="Arial" w:hAnsi="Arial" w:cs="Arial"/>
        </w:rPr>
      </w:pPr>
      <w:r w:rsidRPr="008D356B">
        <w:rPr>
          <w:rFonts w:ascii="Arial" w:hAnsi="Arial" w:cs="Arial"/>
          <w:bCs/>
          <w:lang w:val="English"/>
        </w:rPr>
        <w:t xml:space="preserve">To be able to choose the space, we will click twice on the "pattern" area of the tool's property sheet.</w:t>
      </w:r>
      <w:bookmarkStart w:name="_GoBack" w:id="0"/>
      <w:bookmarkEnd w:id="0"/>
    </w:p>
    <w:p w:rsidRPr="008D356B" w:rsidR="003834FC" w:rsidP="0076251E" w:rsidRDefault="001341D1">
      <w:pPr>
        <w:pStyle w:val="Normalaweb"/>
        <w:numPr>
          <w:ilvl w:val="0"/>
          <w:numId w:val="14"/>
        </w:numPr>
        <w:spacing w:line="360" w:lineRule="auto"/>
        <w:rPr>
          <w:rFonts w:ascii="Arial" w:hAnsi="Arial" w:cs="Arial"/>
        </w:rPr>
      </w:pPr>
      <w:r>
        <w:rPr>
          <w:rFonts w:ascii="Arial" w:hAnsi="Arial" w:cs="Arial"/>
          <w:noProof/>
          <w:lang w:val="English"/>
        </w:rPr>
        <w:lastRenderedPageBreak/>
        <w:drawing>
          <wp:anchor distT="0" distB="0" distL="0" distR="0" simplePos="0" relativeHeight="251678720" behindDoc="0" locked="0" layoutInCell="1" allowOverlap="1">
            <wp:simplePos x="0" y="0"/>
            <wp:positionH relativeFrom="margin">
              <wp:align>center</wp:align>
            </wp:positionH>
            <wp:positionV relativeFrom="paragraph">
              <wp:posOffset>716915</wp:posOffset>
            </wp:positionV>
            <wp:extent cx="4577080" cy="3491865"/>
            <wp:effectExtent l="0" t="0" r="0" b="0"/>
            <wp:wrapTopAndBottom/>
            <wp:docPr id="18" name="Irudi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77080" cy="34918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8D356B" w:rsidR="003834FC">
        <w:rPr>
          <w:rFonts w:ascii="Arial" w:hAnsi="Arial" w:cs="Arial"/>
          <w:bCs/>
          <w:lang w:val="English"/>
        </w:rPr>
        <w:t>To program the tool, it is not necessary to set any further parameters. If we accept it, we will arrive at this screen:</w:t>
      </w:r>
    </w:p>
    <w:p w:rsidRPr="003834FC" w:rsidR="003834FC" w:rsidP="003834FC" w:rsidRDefault="003834FC">
      <w:pPr>
        <w:pStyle w:val="Normalaweb"/>
        <w:spacing w:line="360" w:lineRule="auto"/>
        <w:ind w:left="720"/>
        <w:rPr>
          <w:rFonts w:ascii="Arial" w:hAnsi="Arial" w:cs="Arial"/>
          <w:bCs/>
        </w:rPr>
      </w:pPr>
    </w:p>
    <w:p w:rsidRPr="003834FC" w:rsidR="003834FC" w:rsidP="003834FC" w:rsidRDefault="003834FC">
      <w:pPr>
        <w:pStyle w:val="Normalaweb"/>
        <w:spacing w:line="360" w:lineRule="auto"/>
        <w:ind w:left="720"/>
        <w:rPr>
          <w:rFonts w:ascii="Arial" w:hAnsi="Arial" w:cs="Arial"/>
        </w:rPr>
      </w:pPr>
    </w:p>
    <w:p w:rsidRPr="003834FC" w:rsidR="003834FC" w:rsidP="003834FC" w:rsidRDefault="003834FC">
      <w:pPr>
        <w:pStyle w:val="Normalaweb"/>
        <w:spacing w:line="360" w:lineRule="auto"/>
        <w:ind w:left="720"/>
        <w:rPr>
          <w:rFonts w:ascii="Arial" w:hAnsi="Arial" w:cs="Arial"/>
        </w:rPr>
      </w:pPr>
    </w:p>
    <w:p w:rsidR="003834FC" w:rsidP="003834FC" w:rsidRDefault="003834FC">
      <w:pPr>
        <w:pStyle w:val="Normalaweb"/>
        <w:spacing w:line="360" w:lineRule="auto"/>
        <w:ind w:left="720"/>
        <w:rPr>
          <w:rFonts w:ascii="Arial" w:hAnsi="Arial" w:cs="Arial"/>
        </w:rPr>
      </w:pPr>
      <w:r>
        <w:rPr>
          <w:rFonts w:ascii="Arial" w:hAnsi="Arial" w:cs="Arial"/>
          <w:bCs/>
          <w:noProof/>
          <w:lang w:val="English"/>
        </w:rPr>
        <w:lastRenderedPageBreak/>
        <w:drawing>
          <wp:anchor distT="0" distB="0" distL="0" distR="0" simplePos="0" relativeHeight="251679744" behindDoc="0" locked="0" layoutInCell="1" allowOverlap="1">
            <wp:simplePos x="0" y="0"/>
            <wp:positionH relativeFrom="margin">
              <wp:align>center</wp:align>
            </wp:positionH>
            <wp:positionV relativeFrom="paragraph">
              <wp:posOffset>0</wp:posOffset>
            </wp:positionV>
            <wp:extent cx="5271135" cy="3660140"/>
            <wp:effectExtent l="0" t="0" r="5715" b="0"/>
            <wp:wrapTopAndBottom/>
            <wp:docPr id="19" name="Irudi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1135" cy="366014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Pr="003834FC" w:rsidR="003834FC" w:rsidP="001341D1" w:rsidRDefault="003834FC">
      <w:pPr>
        <w:pStyle w:val="Normalaweb"/>
        <w:numPr>
          <w:ilvl w:val="0"/>
          <w:numId w:val="14"/>
        </w:numPr>
        <w:spacing w:line="360" w:lineRule="auto"/>
        <w:rPr>
          <w:rFonts w:ascii="Arial" w:hAnsi="Arial" w:cs="Arial"/>
          <w:bCs/>
        </w:rPr>
      </w:pPr>
      <w:r w:rsidRPr="003834FC">
        <w:rPr>
          <w:rFonts w:ascii="Arial" w:hAnsi="Arial" w:cs="Arial"/>
          <w:bCs/>
          <w:lang w:val="English"/>
        </w:rPr>
        <w:t>The tool is programmed in cell A2, and in cell B2, the system informs us that everything has been developed correctly.</w:t>
      </w:r>
    </w:p>
    <w:p w:rsidRPr="001341D1" w:rsidR="00237303" w:rsidP="001341D1" w:rsidRDefault="00237303">
      <w:pPr>
        <w:pStyle w:val="1izenburua"/>
        <w:numPr>
          <w:ilvl w:val="1"/>
          <w:numId w:val="7"/>
        </w:numPr>
        <w:spacing w:line="360" w:lineRule="auto"/>
        <w:rPr>
          <w:rFonts w:ascii="Arial" w:hAnsi="Arial" w:cs="Arial"/>
          <w:bCs w:val="0"/>
          <w:szCs w:val="24"/>
          <w:lang w:val="eu-ES"/>
        </w:rPr>
      </w:pPr>
      <w:r w:rsidRPr="001341D1">
        <w:rPr>
          <w:rFonts w:ascii="Arial" w:hAnsi="Arial" w:cs="Arial"/>
          <w:bCs w:val="0"/>
          <w:szCs w:val="24"/>
          <w:lang w:val="English"/>
        </w:rPr>
        <w:t>Search for parts according to the model</w:t>
      </w:r>
    </w:p>
    <w:p w:rsidR="00237303" w:rsidP="001341D1" w:rsidRDefault="00237303">
      <w:pPr>
        <w:pStyle w:val="Normalaweb"/>
        <w:numPr>
          <w:ilvl w:val="0"/>
          <w:numId w:val="14"/>
        </w:numPr>
        <w:spacing w:line="360" w:lineRule="auto"/>
        <w:rPr>
          <w:rFonts w:ascii="Arial" w:hAnsi="Arial" w:cs="Arial"/>
          <w:bCs/>
        </w:rPr>
      </w:pPr>
      <w:r w:rsidRPr="001341D1">
        <w:rPr>
          <w:rFonts w:ascii="Arial" w:hAnsi="Arial" w:cs="Arial"/>
          <w:bCs/>
          <w:lang w:val="English"/>
        </w:rPr>
        <w:t xml:space="preserve">On the image taken, the </w:t>
      </w:r>
      <w:proofErr w:type="spellStart"/>
      <w:r w:rsidRPr="001341D1">
        <w:rPr>
          <w:rFonts w:ascii="Arial" w:hAnsi="Arial" w:cs="Arial"/>
          <w:b/>
          <w:bCs/>
          <w:lang w:val="English"/>
        </w:rPr>
        <w:t>visual tool FindPatMaxPatterns</w:t>
      </w:r>
      <w:proofErr w:type="spellEnd"/>
      <w:r w:rsidRPr="00136F9D">
        <w:rPr>
          <w:rFonts w:ascii="Arial" w:hAnsi="Arial" w:cs="Arial"/>
          <w:bCs/>
          <w:lang w:val="English"/>
        </w:rPr>
        <w:t xml:space="preserve"> must be applied. To do this, the tool will be dragged to the cell where the calculation will be performed.</w:t>
      </w:r>
    </w:p>
    <w:p w:rsidR="001341D1" w:rsidP="001341D1" w:rsidRDefault="00237303">
      <w:pPr>
        <w:pStyle w:val="Normalaweb"/>
        <w:numPr>
          <w:ilvl w:val="0"/>
          <w:numId w:val="14"/>
        </w:numPr>
        <w:spacing w:line="360" w:lineRule="auto"/>
        <w:rPr>
          <w:rFonts w:ascii="Arial" w:hAnsi="Arial" w:cs="Arial"/>
          <w:bCs/>
        </w:rPr>
      </w:pPr>
      <w:r w:rsidRPr="001341D1">
        <w:rPr>
          <w:rFonts w:ascii="Arial" w:hAnsi="Arial" w:cs="Arial"/>
          <w:bCs/>
          <w:lang w:val="English"/>
        </w:rPr>
        <w:t>You have to choose the search field (usually it coincides with the camera's field of view). As in the previous case, you have to enable this option by clicking on the "search region" parameter.</w:t>
      </w:r>
      <w:proofErr w:type="spellStart"/>
      <w:proofErr w:type="spellEnd"/>
      <w:proofErr w:type="spellStart"/>
      <w:proofErr w:type="spellEnd"/>
    </w:p>
    <w:p w:rsidR="001341D1" w:rsidRDefault="001341D1">
      <w:pPr>
        <w:rPr>
          <w:rFonts w:ascii="Arial" w:hAnsi="Arial" w:eastAsia="Times New Roman" w:cs="Arial"/>
          <w:bCs/>
          <w:sz w:val="24"/>
          <w:szCs w:val="24"/>
          <w:lang w:val="eu-ES" w:eastAsia="eu-ES"/>
        </w:rPr>
      </w:pPr>
      <w:r w:rsidRPr="008D356B">
        <w:rPr>
          <w:rFonts w:ascii="Arial" w:hAnsi="Arial" w:cs="Arial"/>
          <w:bCs/>
          <w:lang w:val="English"/>
        </w:rPr>
        <w:br w:type="page"/>
      </w:r>
    </w:p>
    <w:p w:rsidR="00237303" w:rsidP="001341D1" w:rsidRDefault="00973FEA">
      <w:pPr>
        <w:pStyle w:val="Normalaweb"/>
        <w:spacing w:line="360" w:lineRule="auto"/>
        <w:ind w:left="720"/>
        <w:rPr>
          <w:rFonts w:ascii="Arial" w:hAnsi="Arial" w:cs="Arial"/>
          <w:bCs/>
        </w:rPr>
      </w:pPr>
      <w:r>
        <w:rPr>
          <w:rFonts w:ascii="Arial" w:hAnsi="Arial" w:cs="Arial"/>
          <w:bCs/>
          <w:noProof/>
          <w:lang w:val="English"/>
        </w:rPr>
        <w:lastRenderedPageBreak/>
        <w:drawing>
          <wp:anchor distT="0" distB="0" distL="0" distR="0" simplePos="0" relativeHeight="251680768" behindDoc="0" locked="0" layoutInCell="1" allowOverlap="1">
            <wp:simplePos x="0" y="0"/>
            <wp:positionH relativeFrom="margin">
              <wp:align>center</wp:align>
            </wp:positionH>
            <wp:positionV relativeFrom="paragraph">
              <wp:posOffset>78105</wp:posOffset>
            </wp:positionV>
            <wp:extent cx="3778885" cy="2853055"/>
            <wp:effectExtent l="0" t="0" r="0" b="4445"/>
            <wp:wrapTopAndBottom/>
            <wp:docPr id="20" name="Irudi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78885" cy="285305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237303" w:rsidP="001341D1" w:rsidRDefault="00973FEA">
      <w:pPr>
        <w:pStyle w:val="Normalaweb"/>
        <w:numPr>
          <w:ilvl w:val="0"/>
          <w:numId w:val="14"/>
        </w:numPr>
        <w:spacing w:line="360" w:lineRule="auto"/>
        <w:rPr>
          <w:rFonts w:ascii="Arial" w:hAnsi="Arial" w:cs="Arial"/>
          <w:bCs/>
        </w:rPr>
      </w:pPr>
      <w:r>
        <w:rPr>
          <w:rFonts w:ascii="Arial" w:hAnsi="Arial" w:cs="Arial"/>
          <w:bCs/>
          <w:noProof/>
          <w:lang w:val="English"/>
        </w:rPr>
        <w:drawing>
          <wp:anchor distT="0" distB="0" distL="0" distR="0" simplePos="0" relativeHeight="251681792" behindDoc="0" locked="0" layoutInCell="1" allowOverlap="1">
            <wp:simplePos x="0" y="0"/>
            <wp:positionH relativeFrom="margin">
              <wp:align>center</wp:align>
            </wp:positionH>
            <wp:positionV relativeFrom="paragraph">
              <wp:posOffset>445770</wp:posOffset>
            </wp:positionV>
            <wp:extent cx="4297680" cy="4194175"/>
            <wp:effectExtent l="0" t="0" r="7620" b="0"/>
            <wp:wrapTopAndBottom/>
            <wp:docPr id="21" name="Irudi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97680" cy="41941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1341D1" w:rsidR="00237303">
        <w:rPr>
          <w:rFonts w:ascii="Arial" w:hAnsi="Arial" w:cs="Arial"/>
          <w:bCs/>
          <w:lang w:val="English"/>
        </w:rPr>
        <w:t>To finish configuring the instrument, you need to define several sets of parameters:</w:t>
      </w:r>
    </w:p>
    <w:p w:rsidR="00973FEA" w:rsidP="00973FEA" w:rsidRDefault="00973FEA">
      <w:pPr>
        <w:pStyle w:val="Normalaweb"/>
        <w:spacing w:line="360" w:lineRule="auto"/>
        <w:ind w:left="720"/>
        <w:rPr>
          <w:rFonts w:ascii="Arial" w:hAnsi="Arial" w:cs="Arial"/>
          <w:bCs/>
        </w:rPr>
      </w:pPr>
    </w:p>
    <w:p w:rsidRPr="001341D1" w:rsidR="00237303" w:rsidP="001341D1" w:rsidRDefault="00266AE0">
      <w:pPr>
        <w:pStyle w:val="Normalaweb"/>
        <w:numPr>
          <w:ilvl w:val="1"/>
          <w:numId w:val="14"/>
        </w:numPr>
        <w:spacing w:line="360" w:lineRule="auto"/>
        <w:rPr>
          <w:rFonts w:ascii="Arial" w:hAnsi="Arial" w:cs="Arial"/>
          <w:bCs/>
        </w:rPr>
      </w:pPr>
      <w:r>
        <w:rPr>
          <w:rFonts w:ascii="Arial" w:hAnsi="Arial" w:cs="Arial"/>
          <w:bCs/>
          <w:lang w:val="English"/>
        </w:rPr>
        <w:t>Skipper Training Room (A2)</w:t>
      </w:r>
    </w:p>
    <w:p w:rsidRPr="001341D1" w:rsidR="00237303" w:rsidP="001341D1" w:rsidRDefault="00266AE0">
      <w:pPr>
        <w:pStyle w:val="Normalaweb"/>
        <w:numPr>
          <w:ilvl w:val="1"/>
          <w:numId w:val="14"/>
        </w:numPr>
        <w:spacing w:line="360" w:lineRule="auto"/>
        <w:rPr>
          <w:rFonts w:ascii="Arial" w:hAnsi="Arial" w:cs="Arial"/>
          <w:bCs/>
        </w:rPr>
      </w:pPr>
      <w:r>
        <w:rPr>
          <w:rFonts w:ascii="Arial" w:hAnsi="Arial" w:cs="Arial"/>
          <w:bCs/>
          <w:lang w:val="English"/>
        </w:rPr>
        <w:t>Quantity to be searched (maximum number of parts similar to the pattern the system is looking for, 8)</w:t>
      </w:r>
    </w:p>
    <w:p w:rsidRPr="001341D1" w:rsidR="00237303" w:rsidP="001341D1" w:rsidRDefault="00237303">
      <w:pPr>
        <w:pStyle w:val="Normalaweb"/>
        <w:numPr>
          <w:ilvl w:val="1"/>
          <w:numId w:val="14"/>
        </w:numPr>
        <w:spacing w:line="360" w:lineRule="auto"/>
        <w:rPr>
          <w:rFonts w:ascii="Arial" w:hAnsi="Arial" w:cs="Arial"/>
          <w:bCs/>
        </w:rPr>
      </w:pPr>
      <w:r w:rsidRPr="001341D1">
        <w:rPr>
          <w:rFonts w:ascii="Arial" w:hAnsi="Arial" w:cs="Arial"/>
          <w:bCs/>
          <w:lang w:val="English"/>
        </w:rPr>
        <w:t>Number of acceptances (which sets the acceptable difference between the standard and the pieces to be tested, 75 has been chosen)</w:t>
      </w:r>
      <w:proofErr w:type="spellStart"/>
      <w:proofErr w:type="spellEnd"/>
    </w:p>
    <w:p w:rsidRPr="001341D1" w:rsidR="00237303" w:rsidP="001341D1" w:rsidRDefault="00237303">
      <w:pPr>
        <w:pStyle w:val="Normalaweb"/>
        <w:numPr>
          <w:ilvl w:val="1"/>
          <w:numId w:val="14"/>
        </w:numPr>
        <w:spacing w:line="360" w:lineRule="auto"/>
        <w:rPr>
          <w:rFonts w:ascii="Arial" w:hAnsi="Arial" w:cs="Arial"/>
          <w:bCs/>
        </w:rPr>
      </w:pPr>
      <w:r w:rsidRPr="001341D1">
        <w:rPr>
          <w:rFonts w:ascii="Arial" w:hAnsi="Arial" w:cs="Arial"/>
          <w:bCs/>
          <w:lang w:val="English"/>
        </w:rPr>
        <w:t xml:space="preserve">Start and end of the angle (-180 and +180 to support parts rotated according to the position of the predefined pattern)</w:t>
      </w:r>
    </w:p>
    <w:p w:rsidRPr="00266AE0" w:rsidR="00266AE0" w:rsidP="00266AE0" w:rsidRDefault="00266AE0">
      <w:pPr>
        <w:pStyle w:val="Zerrenda-paragrafoa"/>
        <w:spacing w:after="0" w:line="240" w:lineRule="auto"/>
        <w:rPr>
          <w:rFonts w:ascii="Times New Roman" w:hAnsi="Times New Roman" w:eastAsia="Times New Roman" w:cs="Times New Roman"/>
          <w:sz w:val="24"/>
          <w:szCs w:val="24"/>
          <w:lang w:val="eu-ES" w:eastAsia="eu-ES"/>
        </w:rPr>
      </w:pPr>
    </w:p>
    <w:p w:rsidR="00206017" w:rsidP="00266AE0" w:rsidRDefault="00266AE0">
      <w:pPr>
        <w:spacing w:before="100" w:beforeAutospacing="1" w:after="100" w:afterAutospacing="1" w:line="360" w:lineRule="auto"/>
        <w:rPr>
          <w:rFonts w:ascii="Arial" w:hAnsi="Arial" w:eastAsia="Times New Roman" w:cs="Arial"/>
          <w:sz w:val="24"/>
          <w:szCs w:val="24"/>
          <w:lang w:val="eu-ES" w:eastAsia="eu-ES"/>
        </w:rPr>
      </w:pPr>
      <w:r>
        <w:rPr>
          <w:rFonts w:ascii="Arial" w:hAnsi="Arial" w:eastAsia="Times New Roman" w:cs="Arial"/>
          <w:noProof/>
          <w:sz w:val="24"/>
          <w:szCs w:val="24"/>
          <w:lang w:val="English" w:eastAsia="eu-ES"/>
        </w:rPr>
        <w:drawing>
          <wp:anchor distT="0" distB="0" distL="0" distR="0" simplePos="0" relativeHeight="251682816" behindDoc="0" locked="0" layoutInCell="1" allowOverlap="1">
            <wp:simplePos x="0" y="0"/>
            <wp:positionH relativeFrom="margin">
              <wp:align>center</wp:align>
            </wp:positionH>
            <wp:positionV relativeFrom="paragraph">
              <wp:posOffset>716280</wp:posOffset>
            </wp:positionV>
            <wp:extent cx="5974080" cy="4234180"/>
            <wp:effectExtent l="0" t="0" r="7620" b="0"/>
            <wp:wrapTopAndBottom/>
            <wp:docPr id="22" name="Irudi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74080" cy="423418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266AE0">
        <w:rPr>
          <w:rFonts w:ascii="Arial" w:hAnsi="Arial" w:eastAsia="Times New Roman" w:cs="Arial"/>
          <w:sz w:val="24"/>
          <w:szCs w:val="24"/>
          <w:lang w:val="English" w:eastAsia="eu-ES"/>
        </w:rPr>
        <w:t>If everything has been done correctly, the result will be as follows:</w:t>
      </w:r>
    </w:p>
    <w:p w:rsidR="00266AE0" w:rsidP="00266AE0" w:rsidRDefault="00266AE0">
      <w:pPr>
        <w:spacing w:before="100" w:beforeAutospacing="1" w:after="100" w:afterAutospacing="1" w:line="360" w:lineRule="auto"/>
        <w:rPr>
          <w:rFonts w:ascii="Arial" w:hAnsi="Arial" w:eastAsia="Times New Roman" w:cs="Arial"/>
          <w:sz w:val="24"/>
          <w:szCs w:val="24"/>
          <w:lang w:val="eu-ES" w:eastAsia="eu-ES"/>
        </w:rPr>
      </w:pPr>
    </w:p>
    <w:p w:rsidRPr="00136F9D" w:rsidR="00266AE0" w:rsidP="00266AE0" w:rsidRDefault="00136F9D">
      <w:pPr>
        <w:spacing w:before="100" w:beforeAutospacing="1" w:after="100" w:afterAutospacing="1" w:line="360" w:lineRule="auto"/>
        <w:rPr>
          <w:rFonts w:ascii="Arial" w:hAnsi="Arial" w:eastAsia="Times New Roman" w:cs="Arial"/>
          <w:sz w:val="24"/>
          <w:szCs w:val="24"/>
          <w:lang w:val="eu-ES" w:eastAsia="eu-ES"/>
        </w:rPr>
      </w:pPr>
      <w:r w:rsidRPr="00136F9D">
        <w:rPr>
          <w:rFonts w:ascii="Arial" w:hAnsi="Arial" w:eastAsia="Times New Roman" w:cs="Arial"/>
          <w:sz w:val="24"/>
          <w:szCs w:val="24"/>
          <w:lang w:val="English" w:eastAsia="eu-ES"/>
        </w:rPr>
        <w:lastRenderedPageBreak/>
        <w:t xml:space="preserve">Three pieces have been found that resemble the trained pattern (suitable pieces); therefore, the system identifies the presence of 2 pieces of dismemberment. To see the result as it appears on the screen, copy cells B4-G4 and 5º, 6. and 7. They have stuck to income, changing the number of the index.</w:t>
      </w:r>
    </w:p>
    <w:p w:rsidRPr="00635F13" w:rsidR="00E11453" w:rsidP="00635F13" w:rsidRDefault="008154B7">
      <w:pPr>
        <w:pStyle w:val="1izenburua"/>
        <w:numPr>
          <w:ilvl w:val="1"/>
          <w:numId w:val="7"/>
        </w:numPr>
        <w:spacing w:line="360" w:lineRule="auto"/>
        <w:rPr>
          <w:rFonts w:ascii="Arial" w:hAnsi="Arial" w:cs="Arial"/>
          <w:bCs w:val="0"/>
          <w:szCs w:val="24"/>
          <w:lang w:val="eu-ES"/>
        </w:rPr>
      </w:pPr>
      <w:r>
        <w:rPr>
          <w:rFonts w:ascii="Arial" w:hAnsi="Arial" w:cs="Arial"/>
          <w:bCs w:val="0"/>
          <w:szCs w:val="24"/>
          <w:lang w:val="English"/>
        </w:rPr>
        <w:t>Conclusions</w:t>
      </w:r>
    </w:p>
    <w:p w:rsidRPr="00136F9D" w:rsidR="00FB0ACF" w:rsidP="00136F9D" w:rsidRDefault="00FB0ACF">
      <w:pPr>
        <w:pStyle w:val="Normalaweb"/>
        <w:numPr>
          <w:ilvl w:val="0"/>
          <w:numId w:val="15"/>
        </w:numPr>
        <w:spacing w:line="360" w:lineRule="auto"/>
        <w:rPr>
          <w:rFonts w:ascii="Arial" w:hAnsi="Arial" w:cs="Arial"/>
          <w:color w:val="000000"/>
        </w:rPr>
      </w:pPr>
      <w:r w:rsidRPr="00136F9D">
        <w:rPr>
          <w:rFonts w:ascii="Arial" w:hAnsi="Arial" w:cs="Arial"/>
          <w:color w:val="000000"/>
          <w:lang w:val="English"/>
        </w:rPr>
        <w:t xml:space="preserve">Knowledge by model provides an effective quality control system. The combination of TrainPatMaxPattern and FindPatMaxPatterns makes it possible to distinguish the right pieces from the decorative pieces from the decorative pieces, with the appropriate parameter settings.</w:t>
      </w:r>
      <w:proofErr w:type="spellStart"/>
      <w:proofErr w:type="spellEnd"/>
      <w:proofErr w:type="spellStart"/>
      <w:proofErr w:type="spellEnd"/>
    </w:p>
    <w:p w:rsidRPr="00136F9D" w:rsidR="00FB0ACF" w:rsidP="00136F9D" w:rsidRDefault="00FB0ACF">
      <w:pPr>
        <w:pStyle w:val="Normalaweb"/>
        <w:numPr>
          <w:ilvl w:val="0"/>
          <w:numId w:val="15"/>
        </w:numPr>
        <w:spacing w:line="360" w:lineRule="auto"/>
        <w:rPr>
          <w:rFonts w:ascii="Arial" w:hAnsi="Arial" w:cs="Arial"/>
          <w:color w:val="000000"/>
        </w:rPr>
      </w:pPr>
      <w:r w:rsidRPr="00136F9D">
        <w:rPr>
          <w:rFonts w:ascii="Arial" w:hAnsi="Arial" w:cs="Arial"/>
          <w:color w:val="000000"/>
          <w:lang w:val="English"/>
        </w:rPr>
        <w:t>In the system, three suitable and two defective parts have been identified that show the accuracy and reliability of the algorithms in this industrial application.</w:t>
      </w:r>
    </w:p>
    <w:p w:rsidRPr="005B7239" w:rsidR="00885DF0" w:rsidP="008154B7" w:rsidRDefault="00885DF0">
      <w:pPr>
        <w:pStyle w:val="1izenburua"/>
        <w:spacing w:line="360" w:lineRule="auto"/>
        <w:rPr>
          <w:rFonts w:ascii="Arial" w:hAnsi="Arial" w:cs="Arial"/>
          <w:sz w:val="24"/>
          <w:szCs w:val="24"/>
          <w:lang w:val="eu-ES"/>
        </w:rPr>
      </w:pPr>
    </w:p>
    <w:sectPr w:rsidRPr="005B7239" w:rsidR="00885DF0" w:rsidSect="00093622">
      <w:headerReference w:type="default" r:id="rId22"/>
      <w:footerReference w:type="default" r:id="rId23"/>
      <w:pgSz w:w="12240" w:h="15840"/>
      <w:pgMar w:top="1701" w:right="1418" w:bottom="1418" w:left="1701" w:header="142"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C69C1" w:rsidRDefault="000C69C1" w:rsidP="00530AAA">
      <w:pPr>
        <w:spacing w:after="0" w:line="240" w:lineRule="auto"/>
      </w:pPr>
      <w:r>
        <w:separator/>
      </w:r>
    </w:p>
  </w:endnote>
  <w:endnote w:type="continuationSeparator" w:id="0">
    <w:p w:rsidR="000C69C1" w:rsidRDefault="000C69C1" w:rsidP="00530A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60339317"/>
      <w:docPartObj>
        <w:docPartGallery w:val="Page Numbers (Bottom of Page)"/>
        <w:docPartUnique/>
      </w:docPartObj>
    </w:sdtPr>
    <w:sdtEndPr/>
    <w:sdtContent>
      <w:p w:rsidR="006B5319" w:rsidRDefault="006B5319">
        <w:pPr>
          <w:pStyle w:val="Orri-oina"/>
          <w:jc w:val="right"/>
        </w:pPr>
        <w:r>
          <w:rPr>
            <w:lang w:val="English"/>
          </w:rPr>
          <w:fldChar w:fldCharType="begin"/>
        </w:r>
        <w:r>
          <w:rPr>
            <w:lang w:val="English"/>
          </w:rPr>
          <w:instrText>PAGE   \* MERGEFORMAT</w:instrText>
        </w:r>
        <w:r>
          <w:rPr>
            <w:lang w:val="English"/>
          </w:rPr>
          <w:fldChar w:fldCharType="separate"/>
        </w:r>
        <w:r w:rsidRPr="008D356B" w:rsidR="008D356B">
          <w:rPr>
            <w:noProof/>
            <w:lang w:val="English"/>
          </w:rPr>
          <w:t>7</w:t>
        </w:r>
        <w:r>
          <w:rPr>
            <w:lang w:val="English"/>
          </w:rPr>
          <w:fldChar w:fldCharType="end"/>
        </w:r>
      </w:p>
    </w:sdtContent>
  </w:sdt>
  <w:p w:rsidR="006B5319" w:rsidRDefault="006B5319">
    <w:pPr>
      <w:pStyle w:val="Orri-o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C69C1" w:rsidRDefault="000C69C1" w:rsidP="00530AAA">
      <w:pPr>
        <w:spacing w:after="0" w:line="240" w:lineRule="auto"/>
      </w:pPr>
      <w:r>
        <w:separator/>
      </w:r>
    </w:p>
  </w:footnote>
  <w:footnote w:type="continuationSeparator" w:id="0">
    <w:p w:rsidR="000C69C1" w:rsidRDefault="000C69C1" w:rsidP="00530AAA">
      <w:pPr>
        <w:spacing w:after="0" w:line="240" w:lineRule="auto"/>
      </w:pPr>
      <w:r>
        <w:continuationSeparator/>
      </w:r>
    </w:p>
  </w:footnote>
</w:footnotes>
</file>

<file path=word/header1.xml><?xml version="1.0" encoding="utf-8"?>
<w:hdr xmlns:a="http://schemas.openxmlformats.org/drawingml/2006/main" xmlns:pic="http://schemas.openxmlformats.org/drawingml/2006/picture" xmlns:a14="http://schemas.microsoft.com/office/drawing/2010/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5319" w:rsidP="00530AAA" w:rsidRDefault="006B5319">
    <w:pPr>
      <w:pStyle w:val="1izenburua"/>
      <w:spacing w:line="360" w:lineRule="auto"/>
      <w:jc w:val="right"/>
      <w:rPr>
        <w:rFonts w:ascii="Arial" w:hAnsi="Arial" w:cs="Arial"/>
        <w:lang w:val="eu-ES"/>
      </w:rPr>
    </w:pPr>
    <w:r>
      <w:rPr>
        <w:noProof/>
        <w:lang w:val="English" w:eastAsia="eu-ES"/>
      </w:rPr>
      <w:drawing>
        <wp:anchor distT="114300" distB="114300" distL="114300" distR="114300" simplePos="0" relativeHeight="251659264" behindDoc="0" locked="0" layoutInCell="1" hidden="0" allowOverlap="1" wp14:editId="2F3C440E" wp14:anchorId="0478F42E">
          <wp:simplePos x="0" y="0"/>
          <wp:positionH relativeFrom="margin">
            <wp:align>center</wp:align>
          </wp:positionH>
          <wp:positionV relativeFrom="paragraph">
            <wp:posOffset>60960</wp:posOffset>
          </wp:positionV>
          <wp:extent cx="1281113" cy="547384"/>
          <wp:effectExtent l="0" t="0" r="0" b="5080"/>
          <wp:wrapNone/>
          <wp:docPr id="10"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
                  <a:srcRect/>
                  <a:stretch>
                    <a:fillRect/>
                  </a:stretch>
                </pic:blipFill>
                <pic:spPr>
                  <a:xfrm>
                    <a:off x="0" y="0"/>
                    <a:ext cx="1281113" cy="547384"/>
                  </a:xfrm>
                  <a:prstGeom prst="rect">
                    <a:avLst/>
                  </a:prstGeom>
                  <a:ln/>
                </pic:spPr>
              </pic:pic>
            </a:graphicData>
          </a:graphic>
        </wp:anchor>
      </w:drawing>
    </w:r>
    <w:r>
      <w:rPr>
        <w:noProof/>
        <w:lang w:val="English" w:eastAsia="eu-ES"/>
      </w:rPr>
      <w:drawing>
        <wp:anchor distT="0" distB="0" distL="114300" distR="114300" simplePos="0" relativeHeight="251661312" behindDoc="0" locked="0" layoutInCell="1" allowOverlap="1" wp14:editId="268E7DA9" wp14:anchorId="292FB70F">
          <wp:simplePos x="0" y="0"/>
          <wp:positionH relativeFrom="margin">
            <wp:align>left</wp:align>
          </wp:positionH>
          <wp:positionV relativeFrom="paragraph">
            <wp:posOffset>83185</wp:posOffset>
          </wp:positionV>
          <wp:extent cx="1050475" cy="611079"/>
          <wp:effectExtent l="0" t="0" r="0" b="0"/>
          <wp:wrapNone/>
          <wp:docPr id="11" name="Irudi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riginala sloganarekin.jpg"/>
                  <pic:cNvPicPr/>
                </pic:nvPicPr>
                <pic:blipFill>
                  <a:blip r:embed="rId2">
                    <a:extLst>
                      <a:ext uri="{28A0092B-C50C-407E-A947-70E740481C1C}">
                        <a14:useLocalDpi xmlns:a14="http://schemas.microsoft.com/office/drawing/2010/main" val="0"/>
                      </a:ext>
                    </a:extLst>
                  </a:blip>
                  <a:stretch>
                    <a:fillRect/>
                  </a:stretch>
                </pic:blipFill>
                <pic:spPr>
                  <a:xfrm>
                    <a:off x="0" y="0"/>
                    <a:ext cx="1050475" cy="611079"/>
                  </a:xfrm>
                  <a:prstGeom prst="rect">
                    <a:avLst/>
                  </a:prstGeom>
                </pic:spPr>
              </pic:pic>
            </a:graphicData>
          </a:graphic>
          <wp14:sizeRelH relativeFrom="margin">
            <wp14:pctWidth>0</wp14:pctWidth>
          </wp14:sizeRelH>
          <wp14:sizeRelV relativeFrom="margin">
            <wp14:pctHeight>0</wp14:pctHeight>
          </wp14:sizeRelV>
        </wp:anchor>
      </w:drawing>
    </w:r>
    <w:r w:rsidR="00FB0ACF">
      <w:rPr>
        <w:rFonts w:ascii="Arial" w:hAnsi="Arial" w:cs="Arial"/>
        <w:lang w:val="English"/>
      </w:rPr>
      <w:t>2. Activity</w:t>
    </w:r>
  </w:p>
  <w:p w:rsidR="006B5319" w:rsidRDefault="006B5319">
    <w:pPr>
      <w:pStyle w:val="Goiburua"/>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FB12693A"/>
    <w:lvl w:ilvl="0">
      <w:start w:val="1"/>
      <w:numFmt w:val="decimal"/>
      <w:pStyle w:val="Zenbaki-zerrenda3"/>
      <w:lvlText w:val="%1."/>
      <w:lvlJc w:val="left"/>
      <w:pPr>
        <w:tabs>
          <w:tab w:val="num" w:pos="1080"/>
        </w:tabs>
        <w:ind w:left="1080" w:hanging="360"/>
      </w:pPr>
    </w:lvl>
  </w:abstractNum>
  <w:abstractNum w:abstractNumId="1" w15:restartNumberingAfterBreak="0">
    <w:nsid w:val="FFFFFF7F"/>
    <w:multiLevelType w:val="singleLevel"/>
    <w:tmpl w:val="38441652"/>
    <w:lvl w:ilvl="0">
      <w:start w:val="1"/>
      <w:numFmt w:val="decimal"/>
      <w:pStyle w:val="Zenbaki-zerrenda2"/>
      <w:lvlText w:val="%1."/>
      <w:lvlJc w:val="left"/>
      <w:pPr>
        <w:tabs>
          <w:tab w:val="num" w:pos="720"/>
        </w:tabs>
        <w:ind w:left="720" w:hanging="360"/>
      </w:pPr>
    </w:lvl>
  </w:abstractNum>
  <w:abstractNum w:abstractNumId="2" w15:restartNumberingAfterBreak="0">
    <w:nsid w:val="FFFFFF82"/>
    <w:multiLevelType w:val="singleLevel"/>
    <w:tmpl w:val="F3EAFDEC"/>
    <w:lvl w:ilvl="0">
      <w:start w:val="1"/>
      <w:numFmt w:val="bullet"/>
      <w:pStyle w:val="Bulet-zerrenda3"/>
      <w:lvlText w:val=""/>
      <w:lvlJc w:val="left"/>
      <w:pPr>
        <w:tabs>
          <w:tab w:val="num" w:pos="1080"/>
        </w:tabs>
        <w:ind w:left="1080" w:hanging="360"/>
      </w:pPr>
      <w:rPr>
        <w:rFonts w:hint="default" w:ascii="Symbol" w:hAnsi="Symbol"/>
      </w:rPr>
    </w:lvl>
  </w:abstractNum>
  <w:abstractNum w:abstractNumId="3" w15:restartNumberingAfterBreak="0">
    <w:nsid w:val="FFFFFF83"/>
    <w:multiLevelType w:val="singleLevel"/>
    <w:tmpl w:val="3D1EFFD4"/>
    <w:lvl w:ilvl="0">
      <w:start w:val="1"/>
      <w:numFmt w:val="bullet"/>
      <w:pStyle w:val="Bulet-zerrenda2"/>
      <w:lvlText w:val=""/>
      <w:lvlJc w:val="left"/>
      <w:pPr>
        <w:tabs>
          <w:tab w:val="num" w:pos="720"/>
        </w:tabs>
        <w:ind w:left="720" w:hanging="360"/>
      </w:pPr>
      <w:rPr>
        <w:rFonts w:hint="default" w:ascii="Symbol" w:hAnsi="Symbol"/>
      </w:rPr>
    </w:lvl>
  </w:abstractNum>
  <w:abstractNum w:abstractNumId="4" w15:restartNumberingAfterBreak="0">
    <w:nsid w:val="FFFFFF88"/>
    <w:multiLevelType w:val="singleLevel"/>
    <w:tmpl w:val="D0A62B40"/>
    <w:lvl w:ilvl="0">
      <w:start w:val="1"/>
      <w:numFmt w:val="decimal"/>
      <w:pStyle w:val="Zenbaki-zerrenda"/>
      <w:lvlText w:val="%1."/>
      <w:lvlJc w:val="left"/>
      <w:pPr>
        <w:tabs>
          <w:tab w:val="num" w:pos="360"/>
        </w:tabs>
        <w:ind w:left="360" w:hanging="360"/>
      </w:pPr>
    </w:lvl>
  </w:abstractNum>
  <w:abstractNum w:abstractNumId="5" w15:restartNumberingAfterBreak="0">
    <w:nsid w:val="FFFFFF89"/>
    <w:multiLevelType w:val="singleLevel"/>
    <w:tmpl w:val="29761A62"/>
    <w:lvl w:ilvl="0">
      <w:start w:val="1"/>
      <w:numFmt w:val="bullet"/>
      <w:pStyle w:val="Bulet-zerrenda"/>
      <w:lvlText w:val=""/>
      <w:lvlJc w:val="left"/>
      <w:pPr>
        <w:tabs>
          <w:tab w:val="num" w:pos="360"/>
        </w:tabs>
        <w:ind w:left="360" w:hanging="360"/>
      </w:pPr>
      <w:rPr>
        <w:rFonts w:hint="default" w:ascii="Symbol" w:hAnsi="Symbol"/>
      </w:rPr>
    </w:lvl>
  </w:abstractNum>
  <w:abstractNum w:abstractNumId="6" w15:restartNumberingAfterBreak="0">
    <w:nsid w:val="10855F1C"/>
    <w:multiLevelType w:val="multilevel"/>
    <w:tmpl w:val="034CF7B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 w15:restartNumberingAfterBreak="0">
    <w:nsid w:val="22361ADF"/>
    <w:multiLevelType w:val="multilevel"/>
    <w:tmpl w:val="04D2566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8" w15:restartNumberingAfterBreak="0">
    <w:nsid w:val="26B23165"/>
    <w:multiLevelType w:val="hybridMultilevel"/>
    <w:tmpl w:val="81B69278"/>
    <w:lvl w:ilvl="0" w:tplc="042D0001">
      <w:start w:val="1"/>
      <w:numFmt w:val="bullet"/>
      <w:lvlText w:val=""/>
      <w:lvlJc w:val="left"/>
      <w:pPr>
        <w:ind w:left="720" w:hanging="360"/>
      </w:pPr>
      <w:rPr>
        <w:rFonts w:hint="default" w:ascii="Symbol" w:hAnsi="Symbol"/>
      </w:rPr>
    </w:lvl>
    <w:lvl w:ilvl="1" w:tplc="042D0003">
      <w:start w:val="1"/>
      <w:numFmt w:val="bullet"/>
      <w:lvlText w:val="o"/>
      <w:lvlJc w:val="left"/>
      <w:pPr>
        <w:ind w:left="1440" w:hanging="360"/>
      </w:pPr>
      <w:rPr>
        <w:rFonts w:hint="default" w:ascii="Courier New" w:hAnsi="Courier New" w:cs="Courier New"/>
      </w:rPr>
    </w:lvl>
    <w:lvl w:ilvl="2" w:tplc="042D0005" w:tentative="1">
      <w:start w:val="1"/>
      <w:numFmt w:val="bullet"/>
      <w:lvlText w:val=""/>
      <w:lvlJc w:val="left"/>
      <w:pPr>
        <w:ind w:left="2160" w:hanging="360"/>
      </w:pPr>
      <w:rPr>
        <w:rFonts w:hint="default" w:ascii="Wingdings" w:hAnsi="Wingdings"/>
      </w:rPr>
    </w:lvl>
    <w:lvl w:ilvl="3" w:tplc="042D0001" w:tentative="1">
      <w:start w:val="1"/>
      <w:numFmt w:val="bullet"/>
      <w:lvlText w:val=""/>
      <w:lvlJc w:val="left"/>
      <w:pPr>
        <w:ind w:left="2880" w:hanging="360"/>
      </w:pPr>
      <w:rPr>
        <w:rFonts w:hint="default" w:ascii="Symbol" w:hAnsi="Symbol"/>
      </w:rPr>
    </w:lvl>
    <w:lvl w:ilvl="4" w:tplc="042D0003" w:tentative="1">
      <w:start w:val="1"/>
      <w:numFmt w:val="bullet"/>
      <w:lvlText w:val="o"/>
      <w:lvlJc w:val="left"/>
      <w:pPr>
        <w:ind w:left="3600" w:hanging="360"/>
      </w:pPr>
      <w:rPr>
        <w:rFonts w:hint="default" w:ascii="Courier New" w:hAnsi="Courier New" w:cs="Courier New"/>
      </w:rPr>
    </w:lvl>
    <w:lvl w:ilvl="5" w:tplc="042D0005" w:tentative="1">
      <w:start w:val="1"/>
      <w:numFmt w:val="bullet"/>
      <w:lvlText w:val=""/>
      <w:lvlJc w:val="left"/>
      <w:pPr>
        <w:ind w:left="4320" w:hanging="360"/>
      </w:pPr>
      <w:rPr>
        <w:rFonts w:hint="default" w:ascii="Wingdings" w:hAnsi="Wingdings"/>
      </w:rPr>
    </w:lvl>
    <w:lvl w:ilvl="6" w:tplc="042D0001" w:tentative="1">
      <w:start w:val="1"/>
      <w:numFmt w:val="bullet"/>
      <w:lvlText w:val=""/>
      <w:lvlJc w:val="left"/>
      <w:pPr>
        <w:ind w:left="5040" w:hanging="360"/>
      </w:pPr>
      <w:rPr>
        <w:rFonts w:hint="default" w:ascii="Symbol" w:hAnsi="Symbol"/>
      </w:rPr>
    </w:lvl>
    <w:lvl w:ilvl="7" w:tplc="042D0003" w:tentative="1">
      <w:start w:val="1"/>
      <w:numFmt w:val="bullet"/>
      <w:lvlText w:val="o"/>
      <w:lvlJc w:val="left"/>
      <w:pPr>
        <w:ind w:left="5760" w:hanging="360"/>
      </w:pPr>
      <w:rPr>
        <w:rFonts w:hint="default" w:ascii="Courier New" w:hAnsi="Courier New" w:cs="Courier New"/>
      </w:rPr>
    </w:lvl>
    <w:lvl w:ilvl="8" w:tplc="042D0005" w:tentative="1">
      <w:start w:val="1"/>
      <w:numFmt w:val="bullet"/>
      <w:lvlText w:val=""/>
      <w:lvlJc w:val="left"/>
      <w:pPr>
        <w:ind w:left="6480" w:hanging="360"/>
      </w:pPr>
      <w:rPr>
        <w:rFonts w:hint="default" w:ascii="Wingdings" w:hAnsi="Wingdings"/>
      </w:rPr>
    </w:lvl>
  </w:abstractNum>
  <w:abstractNum w:abstractNumId="9" w15:restartNumberingAfterBreak="0">
    <w:nsid w:val="35802CA0"/>
    <w:multiLevelType w:val="multilevel"/>
    <w:tmpl w:val="51F4551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0" w15:restartNumberingAfterBreak="0">
    <w:nsid w:val="37E87BE2"/>
    <w:multiLevelType w:val="multilevel"/>
    <w:tmpl w:val="042D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43776A4A"/>
    <w:multiLevelType w:val="hybridMultilevel"/>
    <w:tmpl w:val="D250D4D8"/>
    <w:lvl w:ilvl="0" w:tplc="042D0001">
      <w:start w:val="1"/>
      <w:numFmt w:val="bullet"/>
      <w:lvlText w:val=""/>
      <w:lvlJc w:val="left"/>
      <w:pPr>
        <w:ind w:left="720" w:hanging="360"/>
      </w:pPr>
      <w:rPr>
        <w:rFonts w:hint="default" w:ascii="Symbol" w:hAnsi="Symbol"/>
      </w:rPr>
    </w:lvl>
    <w:lvl w:ilvl="1" w:tplc="042D0003">
      <w:start w:val="1"/>
      <w:numFmt w:val="bullet"/>
      <w:lvlText w:val="o"/>
      <w:lvlJc w:val="left"/>
      <w:pPr>
        <w:ind w:left="1440" w:hanging="360"/>
      </w:pPr>
      <w:rPr>
        <w:rFonts w:hint="default" w:ascii="Courier New" w:hAnsi="Courier New" w:cs="Courier New"/>
      </w:rPr>
    </w:lvl>
    <w:lvl w:ilvl="2" w:tplc="042D0005">
      <w:start w:val="1"/>
      <w:numFmt w:val="bullet"/>
      <w:lvlText w:val=""/>
      <w:lvlJc w:val="left"/>
      <w:pPr>
        <w:ind w:left="2160" w:hanging="360"/>
      </w:pPr>
      <w:rPr>
        <w:rFonts w:hint="default" w:ascii="Wingdings" w:hAnsi="Wingdings"/>
      </w:rPr>
    </w:lvl>
    <w:lvl w:ilvl="3" w:tplc="042D0001" w:tentative="1">
      <w:start w:val="1"/>
      <w:numFmt w:val="bullet"/>
      <w:lvlText w:val=""/>
      <w:lvlJc w:val="left"/>
      <w:pPr>
        <w:ind w:left="2880" w:hanging="360"/>
      </w:pPr>
      <w:rPr>
        <w:rFonts w:hint="default" w:ascii="Symbol" w:hAnsi="Symbol"/>
      </w:rPr>
    </w:lvl>
    <w:lvl w:ilvl="4" w:tplc="042D0003" w:tentative="1">
      <w:start w:val="1"/>
      <w:numFmt w:val="bullet"/>
      <w:lvlText w:val="o"/>
      <w:lvlJc w:val="left"/>
      <w:pPr>
        <w:ind w:left="3600" w:hanging="360"/>
      </w:pPr>
      <w:rPr>
        <w:rFonts w:hint="default" w:ascii="Courier New" w:hAnsi="Courier New" w:cs="Courier New"/>
      </w:rPr>
    </w:lvl>
    <w:lvl w:ilvl="5" w:tplc="042D0005" w:tentative="1">
      <w:start w:val="1"/>
      <w:numFmt w:val="bullet"/>
      <w:lvlText w:val=""/>
      <w:lvlJc w:val="left"/>
      <w:pPr>
        <w:ind w:left="4320" w:hanging="360"/>
      </w:pPr>
      <w:rPr>
        <w:rFonts w:hint="default" w:ascii="Wingdings" w:hAnsi="Wingdings"/>
      </w:rPr>
    </w:lvl>
    <w:lvl w:ilvl="6" w:tplc="042D0001" w:tentative="1">
      <w:start w:val="1"/>
      <w:numFmt w:val="bullet"/>
      <w:lvlText w:val=""/>
      <w:lvlJc w:val="left"/>
      <w:pPr>
        <w:ind w:left="5040" w:hanging="360"/>
      </w:pPr>
      <w:rPr>
        <w:rFonts w:hint="default" w:ascii="Symbol" w:hAnsi="Symbol"/>
      </w:rPr>
    </w:lvl>
    <w:lvl w:ilvl="7" w:tplc="042D0003" w:tentative="1">
      <w:start w:val="1"/>
      <w:numFmt w:val="bullet"/>
      <w:lvlText w:val="o"/>
      <w:lvlJc w:val="left"/>
      <w:pPr>
        <w:ind w:left="5760" w:hanging="360"/>
      </w:pPr>
      <w:rPr>
        <w:rFonts w:hint="default" w:ascii="Courier New" w:hAnsi="Courier New" w:cs="Courier New"/>
      </w:rPr>
    </w:lvl>
    <w:lvl w:ilvl="8" w:tplc="042D0005" w:tentative="1">
      <w:start w:val="1"/>
      <w:numFmt w:val="bullet"/>
      <w:lvlText w:val=""/>
      <w:lvlJc w:val="left"/>
      <w:pPr>
        <w:ind w:left="6480" w:hanging="360"/>
      </w:pPr>
      <w:rPr>
        <w:rFonts w:hint="default" w:ascii="Wingdings" w:hAnsi="Wingdings"/>
      </w:rPr>
    </w:lvl>
  </w:abstractNum>
  <w:abstractNum w:abstractNumId="12" w15:restartNumberingAfterBreak="0">
    <w:nsid w:val="4AE57931"/>
    <w:multiLevelType w:val="multilevel"/>
    <w:tmpl w:val="338A954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3" w15:restartNumberingAfterBreak="0">
    <w:nsid w:val="5DFA0AC9"/>
    <w:multiLevelType w:val="multilevel"/>
    <w:tmpl w:val="DEB083EE"/>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4" w15:restartNumberingAfterBreak="0">
    <w:nsid w:val="61A713D6"/>
    <w:multiLevelType w:val="hybridMultilevel"/>
    <w:tmpl w:val="6F50AF96"/>
    <w:lvl w:ilvl="0" w:tplc="042D0001">
      <w:start w:val="1"/>
      <w:numFmt w:val="bullet"/>
      <w:lvlText w:val=""/>
      <w:lvlJc w:val="left"/>
      <w:pPr>
        <w:ind w:left="720" w:hanging="360"/>
      </w:pPr>
      <w:rPr>
        <w:rFonts w:hint="default" w:ascii="Symbol" w:hAnsi="Symbol"/>
      </w:rPr>
    </w:lvl>
    <w:lvl w:ilvl="1" w:tplc="042D0003" w:tentative="1">
      <w:start w:val="1"/>
      <w:numFmt w:val="bullet"/>
      <w:lvlText w:val="o"/>
      <w:lvlJc w:val="left"/>
      <w:pPr>
        <w:ind w:left="1440" w:hanging="360"/>
      </w:pPr>
      <w:rPr>
        <w:rFonts w:hint="default" w:ascii="Courier New" w:hAnsi="Courier New" w:cs="Courier New"/>
      </w:rPr>
    </w:lvl>
    <w:lvl w:ilvl="2" w:tplc="042D0005" w:tentative="1">
      <w:start w:val="1"/>
      <w:numFmt w:val="bullet"/>
      <w:lvlText w:val=""/>
      <w:lvlJc w:val="left"/>
      <w:pPr>
        <w:ind w:left="2160" w:hanging="360"/>
      </w:pPr>
      <w:rPr>
        <w:rFonts w:hint="default" w:ascii="Wingdings" w:hAnsi="Wingdings"/>
      </w:rPr>
    </w:lvl>
    <w:lvl w:ilvl="3" w:tplc="042D0001" w:tentative="1">
      <w:start w:val="1"/>
      <w:numFmt w:val="bullet"/>
      <w:lvlText w:val=""/>
      <w:lvlJc w:val="left"/>
      <w:pPr>
        <w:ind w:left="2880" w:hanging="360"/>
      </w:pPr>
      <w:rPr>
        <w:rFonts w:hint="default" w:ascii="Symbol" w:hAnsi="Symbol"/>
      </w:rPr>
    </w:lvl>
    <w:lvl w:ilvl="4" w:tplc="042D0003" w:tentative="1">
      <w:start w:val="1"/>
      <w:numFmt w:val="bullet"/>
      <w:lvlText w:val="o"/>
      <w:lvlJc w:val="left"/>
      <w:pPr>
        <w:ind w:left="3600" w:hanging="360"/>
      </w:pPr>
      <w:rPr>
        <w:rFonts w:hint="default" w:ascii="Courier New" w:hAnsi="Courier New" w:cs="Courier New"/>
      </w:rPr>
    </w:lvl>
    <w:lvl w:ilvl="5" w:tplc="042D0005" w:tentative="1">
      <w:start w:val="1"/>
      <w:numFmt w:val="bullet"/>
      <w:lvlText w:val=""/>
      <w:lvlJc w:val="left"/>
      <w:pPr>
        <w:ind w:left="4320" w:hanging="360"/>
      </w:pPr>
      <w:rPr>
        <w:rFonts w:hint="default" w:ascii="Wingdings" w:hAnsi="Wingdings"/>
      </w:rPr>
    </w:lvl>
    <w:lvl w:ilvl="6" w:tplc="042D0001" w:tentative="1">
      <w:start w:val="1"/>
      <w:numFmt w:val="bullet"/>
      <w:lvlText w:val=""/>
      <w:lvlJc w:val="left"/>
      <w:pPr>
        <w:ind w:left="5040" w:hanging="360"/>
      </w:pPr>
      <w:rPr>
        <w:rFonts w:hint="default" w:ascii="Symbol" w:hAnsi="Symbol"/>
      </w:rPr>
    </w:lvl>
    <w:lvl w:ilvl="7" w:tplc="042D0003" w:tentative="1">
      <w:start w:val="1"/>
      <w:numFmt w:val="bullet"/>
      <w:lvlText w:val="o"/>
      <w:lvlJc w:val="left"/>
      <w:pPr>
        <w:ind w:left="5760" w:hanging="360"/>
      </w:pPr>
      <w:rPr>
        <w:rFonts w:hint="default" w:ascii="Courier New" w:hAnsi="Courier New" w:cs="Courier New"/>
      </w:rPr>
    </w:lvl>
    <w:lvl w:ilvl="8" w:tplc="042D0005" w:tentative="1">
      <w:start w:val="1"/>
      <w:numFmt w:val="bullet"/>
      <w:lvlText w:val=""/>
      <w:lvlJc w:val="left"/>
      <w:pPr>
        <w:ind w:left="6480" w:hanging="360"/>
      </w:pPr>
      <w:rPr>
        <w:rFonts w:hint="default" w:ascii="Wingdings" w:hAnsi="Wingdings"/>
      </w:rPr>
    </w:lvl>
  </w:abstractNum>
  <w:abstractNum w:abstractNumId="15" w15:restartNumberingAfterBreak="0">
    <w:nsid w:val="6AA87CE2"/>
    <w:multiLevelType w:val="multilevel"/>
    <w:tmpl w:val="80E0811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6" w15:restartNumberingAfterBreak="0">
    <w:nsid w:val="714372AD"/>
    <w:multiLevelType w:val="hybridMultilevel"/>
    <w:tmpl w:val="5628C5EA"/>
    <w:lvl w:ilvl="0" w:tplc="042D0001">
      <w:start w:val="1"/>
      <w:numFmt w:val="bullet"/>
      <w:lvlText w:val=""/>
      <w:lvlJc w:val="left"/>
      <w:pPr>
        <w:ind w:left="720" w:hanging="360"/>
      </w:pPr>
      <w:rPr>
        <w:rFonts w:hint="default" w:ascii="Symbol" w:hAnsi="Symbol"/>
      </w:rPr>
    </w:lvl>
    <w:lvl w:ilvl="1" w:tplc="042D0003" w:tentative="1">
      <w:start w:val="1"/>
      <w:numFmt w:val="bullet"/>
      <w:lvlText w:val="o"/>
      <w:lvlJc w:val="left"/>
      <w:pPr>
        <w:ind w:left="1440" w:hanging="360"/>
      </w:pPr>
      <w:rPr>
        <w:rFonts w:hint="default" w:ascii="Courier New" w:hAnsi="Courier New" w:cs="Courier New"/>
      </w:rPr>
    </w:lvl>
    <w:lvl w:ilvl="2" w:tplc="042D0005" w:tentative="1">
      <w:start w:val="1"/>
      <w:numFmt w:val="bullet"/>
      <w:lvlText w:val=""/>
      <w:lvlJc w:val="left"/>
      <w:pPr>
        <w:ind w:left="2160" w:hanging="360"/>
      </w:pPr>
      <w:rPr>
        <w:rFonts w:hint="default" w:ascii="Wingdings" w:hAnsi="Wingdings"/>
      </w:rPr>
    </w:lvl>
    <w:lvl w:ilvl="3" w:tplc="042D0001" w:tentative="1">
      <w:start w:val="1"/>
      <w:numFmt w:val="bullet"/>
      <w:lvlText w:val=""/>
      <w:lvlJc w:val="left"/>
      <w:pPr>
        <w:ind w:left="2880" w:hanging="360"/>
      </w:pPr>
      <w:rPr>
        <w:rFonts w:hint="default" w:ascii="Symbol" w:hAnsi="Symbol"/>
      </w:rPr>
    </w:lvl>
    <w:lvl w:ilvl="4" w:tplc="042D0003" w:tentative="1">
      <w:start w:val="1"/>
      <w:numFmt w:val="bullet"/>
      <w:lvlText w:val="o"/>
      <w:lvlJc w:val="left"/>
      <w:pPr>
        <w:ind w:left="3600" w:hanging="360"/>
      </w:pPr>
      <w:rPr>
        <w:rFonts w:hint="default" w:ascii="Courier New" w:hAnsi="Courier New" w:cs="Courier New"/>
      </w:rPr>
    </w:lvl>
    <w:lvl w:ilvl="5" w:tplc="042D0005" w:tentative="1">
      <w:start w:val="1"/>
      <w:numFmt w:val="bullet"/>
      <w:lvlText w:val=""/>
      <w:lvlJc w:val="left"/>
      <w:pPr>
        <w:ind w:left="4320" w:hanging="360"/>
      </w:pPr>
      <w:rPr>
        <w:rFonts w:hint="default" w:ascii="Wingdings" w:hAnsi="Wingdings"/>
      </w:rPr>
    </w:lvl>
    <w:lvl w:ilvl="6" w:tplc="042D0001" w:tentative="1">
      <w:start w:val="1"/>
      <w:numFmt w:val="bullet"/>
      <w:lvlText w:val=""/>
      <w:lvlJc w:val="left"/>
      <w:pPr>
        <w:ind w:left="5040" w:hanging="360"/>
      </w:pPr>
      <w:rPr>
        <w:rFonts w:hint="default" w:ascii="Symbol" w:hAnsi="Symbol"/>
      </w:rPr>
    </w:lvl>
    <w:lvl w:ilvl="7" w:tplc="042D0003" w:tentative="1">
      <w:start w:val="1"/>
      <w:numFmt w:val="bullet"/>
      <w:lvlText w:val="o"/>
      <w:lvlJc w:val="left"/>
      <w:pPr>
        <w:ind w:left="5760" w:hanging="360"/>
      </w:pPr>
      <w:rPr>
        <w:rFonts w:hint="default" w:ascii="Courier New" w:hAnsi="Courier New" w:cs="Courier New"/>
      </w:rPr>
    </w:lvl>
    <w:lvl w:ilvl="8" w:tplc="042D0005" w:tentative="1">
      <w:start w:val="1"/>
      <w:numFmt w:val="bullet"/>
      <w:lvlText w:val=""/>
      <w:lvlJc w:val="left"/>
      <w:pPr>
        <w:ind w:left="6480" w:hanging="360"/>
      </w:pPr>
      <w:rPr>
        <w:rFonts w:hint="default" w:ascii="Wingdings" w:hAnsi="Wingdings"/>
      </w:rPr>
    </w:lvl>
  </w:abstractNum>
  <w:abstractNum w:abstractNumId="17" w15:restartNumberingAfterBreak="0">
    <w:nsid w:val="7DFF73D3"/>
    <w:multiLevelType w:val="multilevel"/>
    <w:tmpl w:val="5A90BD8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1">
    <w:abstractNumId w:val="5"/>
  </w:num>
  <w:num w:numId="2">
    <w:abstractNumId w:val="3"/>
  </w:num>
  <w:num w:numId="3">
    <w:abstractNumId w:val="2"/>
  </w:num>
  <w:num w:numId="4">
    <w:abstractNumId w:val="4"/>
  </w:num>
  <w:num w:numId="5">
    <w:abstractNumId w:val="1"/>
  </w:num>
  <w:num w:numId="6">
    <w:abstractNumId w:val="0"/>
  </w:num>
  <w:num w:numId="7">
    <w:abstractNumId w:val="10"/>
  </w:num>
  <w:num w:numId="8">
    <w:abstractNumId w:val="13"/>
  </w:num>
  <w:num w:numId="9">
    <w:abstractNumId w:val="11"/>
  </w:num>
  <w:num w:numId="10">
    <w:abstractNumId w:val="12"/>
  </w:num>
  <w:num w:numId="11">
    <w:abstractNumId w:val="9"/>
  </w:num>
  <w:num w:numId="12">
    <w:abstractNumId w:val="15"/>
  </w:num>
  <w:num w:numId="13">
    <w:abstractNumId w:val="14"/>
  </w:num>
  <w:num w:numId="14">
    <w:abstractNumId w:val="8"/>
  </w:num>
  <w:num w:numId="15">
    <w:abstractNumId w:val="16"/>
  </w:num>
  <w:num w:numId="16">
    <w:abstractNumId w:val="7"/>
  </w:num>
  <w:num w:numId="17">
    <w:abstractNumId w:val="17"/>
  </w:num>
  <w:num w:numId="18">
    <w:abstractNumId w:val="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7730"/>
    <w:rsid w:val="000212B3"/>
    <w:rsid w:val="0002452D"/>
    <w:rsid w:val="00031B1A"/>
    <w:rsid w:val="00034616"/>
    <w:rsid w:val="0006063C"/>
    <w:rsid w:val="00082E79"/>
    <w:rsid w:val="00091B12"/>
    <w:rsid w:val="00093622"/>
    <w:rsid w:val="000A2664"/>
    <w:rsid w:val="000B27C0"/>
    <w:rsid w:val="000C62C9"/>
    <w:rsid w:val="000C6794"/>
    <w:rsid w:val="000C69C1"/>
    <w:rsid w:val="000F0F40"/>
    <w:rsid w:val="000F218A"/>
    <w:rsid w:val="000F32D8"/>
    <w:rsid w:val="00130B8F"/>
    <w:rsid w:val="00132A65"/>
    <w:rsid w:val="001341D1"/>
    <w:rsid w:val="00136F9D"/>
    <w:rsid w:val="001410F8"/>
    <w:rsid w:val="001453EA"/>
    <w:rsid w:val="0015074B"/>
    <w:rsid w:val="00162BE6"/>
    <w:rsid w:val="001850E1"/>
    <w:rsid w:val="001978FA"/>
    <w:rsid w:val="001C16F6"/>
    <w:rsid w:val="001D704D"/>
    <w:rsid w:val="00206017"/>
    <w:rsid w:val="00237303"/>
    <w:rsid w:val="00266AE0"/>
    <w:rsid w:val="0029639D"/>
    <w:rsid w:val="002B13C4"/>
    <w:rsid w:val="002B2B58"/>
    <w:rsid w:val="002B3523"/>
    <w:rsid w:val="002C2419"/>
    <w:rsid w:val="002F2DB3"/>
    <w:rsid w:val="0031604C"/>
    <w:rsid w:val="00326F90"/>
    <w:rsid w:val="003337E1"/>
    <w:rsid w:val="00350B03"/>
    <w:rsid w:val="003834FC"/>
    <w:rsid w:val="003A4CB4"/>
    <w:rsid w:val="003C6E5F"/>
    <w:rsid w:val="003E6CD8"/>
    <w:rsid w:val="004356F1"/>
    <w:rsid w:val="004A3961"/>
    <w:rsid w:val="00501802"/>
    <w:rsid w:val="00513386"/>
    <w:rsid w:val="00514E60"/>
    <w:rsid w:val="00527618"/>
    <w:rsid w:val="00530AAA"/>
    <w:rsid w:val="005B7239"/>
    <w:rsid w:val="005E4B8F"/>
    <w:rsid w:val="00633921"/>
    <w:rsid w:val="0063592F"/>
    <w:rsid w:val="00635F13"/>
    <w:rsid w:val="00655D43"/>
    <w:rsid w:val="00677CB4"/>
    <w:rsid w:val="006A75E6"/>
    <w:rsid w:val="006B5319"/>
    <w:rsid w:val="006F132E"/>
    <w:rsid w:val="006F5C00"/>
    <w:rsid w:val="00721D1A"/>
    <w:rsid w:val="00742573"/>
    <w:rsid w:val="0074504C"/>
    <w:rsid w:val="007757AC"/>
    <w:rsid w:val="00792BAE"/>
    <w:rsid w:val="007A45AD"/>
    <w:rsid w:val="0080202C"/>
    <w:rsid w:val="008154B7"/>
    <w:rsid w:val="00824620"/>
    <w:rsid w:val="008651D1"/>
    <w:rsid w:val="00873731"/>
    <w:rsid w:val="00885DF0"/>
    <w:rsid w:val="008B12EA"/>
    <w:rsid w:val="008B4288"/>
    <w:rsid w:val="008D1705"/>
    <w:rsid w:val="008D356B"/>
    <w:rsid w:val="008E3550"/>
    <w:rsid w:val="008F4B00"/>
    <w:rsid w:val="00970E19"/>
    <w:rsid w:val="00973FEA"/>
    <w:rsid w:val="009872AA"/>
    <w:rsid w:val="009A3940"/>
    <w:rsid w:val="009C4E5F"/>
    <w:rsid w:val="009C5AF5"/>
    <w:rsid w:val="009E7014"/>
    <w:rsid w:val="00A15E57"/>
    <w:rsid w:val="00A43817"/>
    <w:rsid w:val="00A46CBB"/>
    <w:rsid w:val="00A511E6"/>
    <w:rsid w:val="00A91E8B"/>
    <w:rsid w:val="00AA1D8D"/>
    <w:rsid w:val="00AA5415"/>
    <w:rsid w:val="00AC1A24"/>
    <w:rsid w:val="00AC61F8"/>
    <w:rsid w:val="00AD5564"/>
    <w:rsid w:val="00B47730"/>
    <w:rsid w:val="00B9455C"/>
    <w:rsid w:val="00BB4643"/>
    <w:rsid w:val="00BC4248"/>
    <w:rsid w:val="00C21BB1"/>
    <w:rsid w:val="00C24244"/>
    <w:rsid w:val="00C742C7"/>
    <w:rsid w:val="00C847DF"/>
    <w:rsid w:val="00CB0664"/>
    <w:rsid w:val="00D226DF"/>
    <w:rsid w:val="00D3238E"/>
    <w:rsid w:val="00DA739E"/>
    <w:rsid w:val="00DE439B"/>
    <w:rsid w:val="00DF3B80"/>
    <w:rsid w:val="00E05DEB"/>
    <w:rsid w:val="00E11453"/>
    <w:rsid w:val="00E26D75"/>
    <w:rsid w:val="00E447B9"/>
    <w:rsid w:val="00E76665"/>
    <w:rsid w:val="00EA76C5"/>
    <w:rsid w:val="00EE29BF"/>
    <w:rsid w:val="00F14D1C"/>
    <w:rsid w:val="00F27CE2"/>
    <w:rsid w:val="00F411A0"/>
    <w:rsid w:val="00F629F5"/>
    <w:rsid w:val="00F80E03"/>
    <w:rsid w:val="00F91A3C"/>
    <w:rsid w:val="00FA0B43"/>
    <w:rsid w:val="00FA732D"/>
    <w:rsid w:val="00FB0ACF"/>
    <w:rsid w:val="00FB5A8A"/>
    <w:rsid w:val="00FC693F"/>
    <w:rsid w:val="00FD3082"/>
    <w:rsid w:val="00FD5CD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9A5C899"/>
  <w14:defaultImageDpi w14:val="300"/>
  <w15:docId w15:val="{3649ADE8-F2E7-4064-A355-B1A61B4168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hAnsiTheme="minorHAnsi" w:eastAsiaTheme="minorEastAsia"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a" w:default="1">
    <w:name w:val="Normal"/>
    <w:qFormat/>
    <w:rsid w:val="00FC693F"/>
  </w:style>
  <w:style w:type="paragraph" w:styleId="1izenburua">
    <w:name w:val="heading 1"/>
    <w:basedOn w:val="Normala"/>
    <w:next w:val="Normala"/>
    <w:link w:val="1izenburuaKar"/>
    <w:uiPriority w:val="9"/>
    <w:qFormat/>
    <w:rsid w:val="00FC693F"/>
    <w:pPr>
      <w:keepNext/>
      <w:keepLines/>
      <w:spacing w:before="480" w:after="0"/>
      <w:outlineLvl w:val="0"/>
    </w:pPr>
    <w:rPr>
      <w:rFonts w:asciiTheme="majorHAnsi" w:hAnsiTheme="majorHAnsi" w:eastAsiaTheme="majorEastAsia" w:cstheme="majorBidi"/>
      <w:b/>
      <w:bCs/>
      <w:color w:val="365F91" w:themeColor="accent1" w:themeShade="BF"/>
      <w:sz w:val="28"/>
      <w:szCs w:val="28"/>
    </w:rPr>
  </w:style>
  <w:style w:type="paragraph" w:styleId="2izenburua">
    <w:name w:val="heading 2"/>
    <w:basedOn w:val="Normala"/>
    <w:next w:val="Normala"/>
    <w:link w:val="2izenburuaKar"/>
    <w:uiPriority w:val="9"/>
    <w:unhideWhenUsed/>
    <w:qFormat/>
    <w:rsid w:val="00FC693F"/>
    <w:pPr>
      <w:keepNext/>
      <w:keepLines/>
      <w:spacing w:before="200" w:after="0"/>
      <w:outlineLvl w:val="1"/>
    </w:pPr>
    <w:rPr>
      <w:rFonts w:asciiTheme="majorHAnsi" w:hAnsiTheme="majorHAnsi" w:eastAsiaTheme="majorEastAsia" w:cstheme="majorBidi"/>
      <w:b/>
      <w:bCs/>
      <w:color w:val="4F81BD" w:themeColor="accent1"/>
      <w:sz w:val="26"/>
      <w:szCs w:val="26"/>
    </w:rPr>
  </w:style>
  <w:style w:type="paragraph" w:styleId="3izenburua">
    <w:name w:val="heading 3"/>
    <w:basedOn w:val="Normala"/>
    <w:next w:val="Normala"/>
    <w:link w:val="3izenburuaKar"/>
    <w:uiPriority w:val="9"/>
    <w:unhideWhenUsed/>
    <w:qFormat/>
    <w:rsid w:val="00FC693F"/>
    <w:pPr>
      <w:keepNext/>
      <w:keepLines/>
      <w:spacing w:before="200" w:after="0"/>
      <w:outlineLvl w:val="2"/>
    </w:pPr>
    <w:rPr>
      <w:rFonts w:asciiTheme="majorHAnsi" w:hAnsiTheme="majorHAnsi" w:eastAsiaTheme="majorEastAsia" w:cstheme="majorBidi"/>
      <w:b/>
      <w:bCs/>
      <w:color w:val="4F81BD" w:themeColor="accent1"/>
    </w:rPr>
  </w:style>
  <w:style w:type="paragraph" w:styleId="4izenburua">
    <w:name w:val="heading 4"/>
    <w:basedOn w:val="Normala"/>
    <w:next w:val="Normala"/>
    <w:link w:val="4izenburuaKar"/>
    <w:uiPriority w:val="9"/>
    <w:semiHidden/>
    <w:unhideWhenUsed/>
    <w:qFormat/>
    <w:rsid w:val="00FC693F"/>
    <w:pPr>
      <w:keepNext/>
      <w:keepLines/>
      <w:spacing w:before="200" w:after="0"/>
      <w:outlineLvl w:val="3"/>
    </w:pPr>
    <w:rPr>
      <w:rFonts w:asciiTheme="majorHAnsi" w:hAnsiTheme="majorHAnsi" w:eastAsiaTheme="majorEastAsia" w:cstheme="majorBidi"/>
      <w:b/>
      <w:bCs/>
      <w:i/>
      <w:iCs/>
      <w:color w:val="4F81BD" w:themeColor="accent1"/>
    </w:rPr>
  </w:style>
  <w:style w:type="paragraph" w:styleId="5izenburua">
    <w:name w:val="heading 5"/>
    <w:basedOn w:val="Normala"/>
    <w:next w:val="Normala"/>
    <w:link w:val="5izenburuaKar"/>
    <w:uiPriority w:val="9"/>
    <w:semiHidden/>
    <w:unhideWhenUsed/>
    <w:qFormat/>
    <w:rsid w:val="00FC693F"/>
    <w:pPr>
      <w:keepNext/>
      <w:keepLines/>
      <w:spacing w:before="200" w:after="0"/>
      <w:outlineLvl w:val="4"/>
    </w:pPr>
    <w:rPr>
      <w:rFonts w:asciiTheme="majorHAnsi" w:hAnsiTheme="majorHAnsi" w:eastAsiaTheme="majorEastAsia" w:cstheme="majorBidi"/>
      <w:color w:val="243F60" w:themeColor="accent1" w:themeShade="7F"/>
    </w:rPr>
  </w:style>
  <w:style w:type="paragraph" w:styleId="6izenburua">
    <w:name w:val="heading 6"/>
    <w:basedOn w:val="Normala"/>
    <w:next w:val="Normala"/>
    <w:link w:val="6izenburuaKar"/>
    <w:uiPriority w:val="9"/>
    <w:semiHidden/>
    <w:unhideWhenUsed/>
    <w:qFormat/>
    <w:rsid w:val="00FC693F"/>
    <w:pPr>
      <w:keepNext/>
      <w:keepLines/>
      <w:spacing w:before="200" w:after="0"/>
      <w:outlineLvl w:val="5"/>
    </w:pPr>
    <w:rPr>
      <w:rFonts w:asciiTheme="majorHAnsi" w:hAnsiTheme="majorHAnsi" w:eastAsiaTheme="majorEastAsia" w:cstheme="majorBidi"/>
      <w:i/>
      <w:iCs/>
      <w:color w:val="243F60" w:themeColor="accent1" w:themeShade="7F"/>
    </w:rPr>
  </w:style>
  <w:style w:type="paragraph" w:styleId="7izenburua">
    <w:name w:val="heading 7"/>
    <w:basedOn w:val="Normala"/>
    <w:next w:val="Normala"/>
    <w:link w:val="7izenburuaKar"/>
    <w:uiPriority w:val="9"/>
    <w:semiHidden/>
    <w:unhideWhenUsed/>
    <w:qFormat/>
    <w:rsid w:val="00FC693F"/>
    <w:pPr>
      <w:keepNext/>
      <w:keepLines/>
      <w:spacing w:before="200" w:after="0"/>
      <w:outlineLvl w:val="6"/>
    </w:pPr>
    <w:rPr>
      <w:rFonts w:asciiTheme="majorHAnsi" w:hAnsiTheme="majorHAnsi" w:eastAsiaTheme="majorEastAsia" w:cstheme="majorBidi"/>
      <w:i/>
      <w:iCs/>
      <w:color w:val="404040" w:themeColor="text1" w:themeTint="BF"/>
    </w:rPr>
  </w:style>
  <w:style w:type="paragraph" w:styleId="8izenburua">
    <w:name w:val="heading 8"/>
    <w:basedOn w:val="Normala"/>
    <w:next w:val="Normala"/>
    <w:link w:val="8izenburuaKar"/>
    <w:uiPriority w:val="9"/>
    <w:semiHidden/>
    <w:unhideWhenUsed/>
    <w:qFormat/>
    <w:rsid w:val="00FC693F"/>
    <w:pPr>
      <w:keepNext/>
      <w:keepLines/>
      <w:spacing w:before="200" w:after="0"/>
      <w:outlineLvl w:val="7"/>
    </w:pPr>
    <w:rPr>
      <w:rFonts w:asciiTheme="majorHAnsi" w:hAnsiTheme="majorHAnsi" w:eastAsiaTheme="majorEastAsia" w:cstheme="majorBidi"/>
      <w:color w:val="4F81BD" w:themeColor="accent1"/>
      <w:sz w:val="20"/>
      <w:szCs w:val="20"/>
    </w:rPr>
  </w:style>
  <w:style w:type="paragraph" w:styleId="9izenburua">
    <w:name w:val="heading 9"/>
    <w:basedOn w:val="Normala"/>
    <w:next w:val="Normala"/>
    <w:link w:val="9izenburuaKar"/>
    <w:uiPriority w:val="9"/>
    <w:semiHidden/>
    <w:unhideWhenUsed/>
    <w:qFormat/>
    <w:rsid w:val="00FC693F"/>
    <w:pPr>
      <w:keepNext/>
      <w:keepLines/>
      <w:spacing w:before="200" w:after="0"/>
      <w:outlineLvl w:val="8"/>
    </w:pPr>
    <w:rPr>
      <w:rFonts w:asciiTheme="majorHAnsi" w:hAnsiTheme="majorHAnsi" w:eastAsiaTheme="majorEastAsia" w:cstheme="majorBidi"/>
      <w:i/>
      <w:iCs/>
      <w:color w:val="404040" w:themeColor="text1" w:themeTint="BF"/>
      <w:sz w:val="20"/>
      <w:szCs w:val="20"/>
    </w:rPr>
  </w:style>
  <w:style w:type="character" w:styleId="Paragrafoarenletra-tipolehenetsia" w:default="1">
    <w:name w:val="Default Paragraph Font"/>
    <w:uiPriority w:val="1"/>
    <w:semiHidden/>
    <w:unhideWhenUsed/>
  </w:style>
  <w:style w:type="table" w:styleId="Taulanormala" w:default="1">
    <w:name w:val="Normal Table"/>
    <w:uiPriority w:val="99"/>
    <w:semiHidden/>
    <w:unhideWhenUsed/>
    <w:tblPr>
      <w:tblInd w:w="0" w:type="dxa"/>
      <w:tblCellMar>
        <w:top w:w="0" w:type="dxa"/>
        <w:left w:w="108" w:type="dxa"/>
        <w:bottom w:w="0" w:type="dxa"/>
        <w:right w:w="108" w:type="dxa"/>
      </w:tblCellMar>
    </w:tblPr>
  </w:style>
  <w:style w:type="numbering" w:styleId="Zerrendarikez" w:default="1">
    <w:name w:val="No List"/>
    <w:uiPriority w:val="99"/>
    <w:semiHidden/>
    <w:unhideWhenUsed/>
  </w:style>
  <w:style w:type="paragraph" w:styleId="Goiburua">
    <w:name w:val="header"/>
    <w:basedOn w:val="Normala"/>
    <w:link w:val="GoiburuaKar"/>
    <w:uiPriority w:val="99"/>
    <w:unhideWhenUsed/>
    <w:rsid w:val="00E618BF"/>
    <w:pPr>
      <w:tabs>
        <w:tab w:val="center" w:pos="4680"/>
        <w:tab w:val="right" w:pos="9360"/>
      </w:tabs>
      <w:spacing w:after="0" w:line="240" w:lineRule="auto"/>
    </w:pPr>
  </w:style>
  <w:style w:type="character" w:styleId="GoiburuaKar" w:customStyle="1">
    <w:name w:val="Goiburua Kar"/>
    <w:basedOn w:val="Paragrafoarenletra-tipolehenetsia"/>
    <w:link w:val="Goiburua"/>
    <w:uiPriority w:val="99"/>
    <w:rsid w:val="00E618BF"/>
  </w:style>
  <w:style w:type="paragraph" w:styleId="Orri-oina">
    <w:name w:val="footer"/>
    <w:basedOn w:val="Normala"/>
    <w:link w:val="Orri-oinaKar"/>
    <w:uiPriority w:val="99"/>
    <w:unhideWhenUsed/>
    <w:rsid w:val="00E618BF"/>
    <w:pPr>
      <w:tabs>
        <w:tab w:val="center" w:pos="4680"/>
        <w:tab w:val="right" w:pos="9360"/>
      </w:tabs>
      <w:spacing w:after="0" w:line="240" w:lineRule="auto"/>
    </w:pPr>
  </w:style>
  <w:style w:type="character" w:styleId="Orri-oinaKar" w:customStyle="1">
    <w:name w:val="Orri-oina Kar"/>
    <w:basedOn w:val="Paragrafoarenletra-tipolehenetsia"/>
    <w:link w:val="Orri-oina"/>
    <w:uiPriority w:val="99"/>
    <w:rsid w:val="00E618BF"/>
  </w:style>
  <w:style w:type="paragraph" w:styleId="Tarterikez">
    <w:name w:val="No Spacing"/>
    <w:link w:val="TarterikezKar"/>
    <w:uiPriority w:val="1"/>
    <w:qFormat/>
    <w:rsid w:val="00FC693F"/>
    <w:pPr>
      <w:spacing w:after="0" w:line="240" w:lineRule="auto"/>
    </w:pPr>
  </w:style>
  <w:style w:type="character" w:styleId="1izenburuaKar" w:customStyle="1">
    <w:name w:val="1. izenburua Kar"/>
    <w:basedOn w:val="Paragrafoarenletra-tipolehenetsia"/>
    <w:link w:val="1izenburua"/>
    <w:uiPriority w:val="9"/>
    <w:rsid w:val="00FC693F"/>
    <w:rPr>
      <w:rFonts w:asciiTheme="majorHAnsi" w:hAnsiTheme="majorHAnsi" w:eastAsiaTheme="majorEastAsia" w:cstheme="majorBidi"/>
      <w:b/>
      <w:bCs/>
      <w:color w:val="365F91" w:themeColor="accent1" w:themeShade="BF"/>
      <w:sz w:val="28"/>
      <w:szCs w:val="28"/>
    </w:rPr>
  </w:style>
  <w:style w:type="character" w:styleId="2izenburuaKar" w:customStyle="1">
    <w:name w:val="2. izenburua Kar"/>
    <w:basedOn w:val="Paragrafoarenletra-tipolehenetsia"/>
    <w:link w:val="2izenburua"/>
    <w:uiPriority w:val="9"/>
    <w:rsid w:val="00FC693F"/>
    <w:rPr>
      <w:rFonts w:asciiTheme="majorHAnsi" w:hAnsiTheme="majorHAnsi" w:eastAsiaTheme="majorEastAsia" w:cstheme="majorBidi"/>
      <w:b/>
      <w:bCs/>
      <w:color w:val="4F81BD" w:themeColor="accent1"/>
      <w:sz w:val="26"/>
      <w:szCs w:val="26"/>
    </w:rPr>
  </w:style>
  <w:style w:type="character" w:styleId="3izenburuaKar" w:customStyle="1">
    <w:name w:val="3. izenburua Kar"/>
    <w:basedOn w:val="Paragrafoarenletra-tipolehenetsia"/>
    <w:link w:val="3izenburua"/>
    <w:uiPriority w:val="9"/>
    <w:rsid w:val="00FC693F"/>
    <w:rPr>
      <w:rFonts w:asciiTheme="majorHAnsi" w:hAnsiTheme="majorHAnsi" w:eastAsiaTheme="majorEastAsia" w:cstheme="majorBidi"/>
      <w:b/>
      <w:bCs/>
      <w:color w:val="4F81BD" w:themeColor="accent1"/>
    </w:rPr>
  </w:style>
  <w:style w:type="paragraph" w:styleId="Titulua">
    <w:name w:val="Title"/>
    <w:basedOn w:val="Normala"/>
    <w:next w:val="Normala"/>
    <w:link w:val="TituluaKar"/>
    <w:uiPriority w:val="10"/>
    <w:qFormat/>
    <w:rsid w:val="00FC693F"/>
    <w:pPr>
      <w:pBdr>
        <w:bottom w:val="single" w:color="4F81BD" w:themeColor="accent1" w:sz="8" w:space="4"/>
      </w:pBdr>
      <w:spacing w:after="300" w:line="240" w:lineRule="auto"/>
      <w:contextualSpacing/>
    </w:pPr>
    <w:rPr>
      <w:rFonts w:asciiTheme="majorHAnsi" w:hAnsiTheme="majorHAnsi" w:eastAsiaTheme="majorEastAsia" w:cstheme="majorBidi"/>
      <w:color w:val="17365D" w:themeColor="text2" w:themeShade="BF"/>
      <w:spacing w:val="5"/>
      <w:kern w:val="28"/>
      <w:sz w:val="52"/>
      <w:szCs w:val="52"/>
    </w:rPr>
  </w:style>
  <w:style w:type="character" w:styleId="TituluaKar" w:customStyle="1">
    <w:name w:val="Titulua Kar"/>
    <w:basedOn w:val="Paragrafoarenletra-tipolehenetsia"/>
    <w:link w:val="Titulua"/>
    <w:uiPriority w:val="10"/>
    <w:rsid w:val="00FC693F"/>
    <w:rPr>
      <w:rFonts w:asciiTheme="majorHAnsi" w:hAnsiTheme="majorHAnsi" w:eastAsiaTheme="majorEastAsia" w:cstheme="majorBidi"/>
      <w:color w:val="17365D" w:themeColor="text2" w:themeShade="BF"/>
      <w:spacing w:val="5"/>
      <w:kern w:val="28"/>
      <w:sz w:val="52"/>
      <w:szCs w:val="52"/>
    </w:rPr>
  </w:style>
  <w:style w:type="paragraph" w:styleId="Azpititulua">
    <w:name w:val="Subtitle"/>
    <w:basedOn w:val="Normala"/>
    <w:next w:val="Normala"/>
    <w:link w:val="AzpitituluaKar"/>
    <w:uiPriority w:val="11"/>
    <w:qFormat/>
    <w:rsid w:val="00FC693F"/>
    <w:pPr>
      <w:numPr>
        <w:ilvl w:val="1"/>
      </w:numPr>
    </w:pPr>
    <w:rPr>
      <w:rFonts w:asciiTheme="majorHAnsi" w:hAnsiTheme="majorHAnsi" w:eastAsiaTheme="majorEastAsia" w:cstheme="majorBidi"/>
      <w:i/>
      <w:iCs/>
      <w:color w:val="4F81BD" w:themeColor="accent1"/>
      <w:spacing w:val="15"/>
      <w:sz w:val="24"/>
      <w:szCs w:val="24"/>
    </w:rPr>
  </w:style>
  <w:style w:type="character" w:styleId="AzpitituluaKar" w:customStyle="1">
    <w:name w:val="Azpititulua Kar"/>
    <w:basedOn w:val="Paragrafoarenletra-tipolehenetsia"/>
    <w:link w:val="Azpititulua"/>
    <w:uiPriority w:val="11"/>
    <w:rsid w:val="00FC693F"/>
    <w:rPr>
      <w:rFonts w:asciiTheme="majorHAnsi" w:hAnsiTheme="majorHAnsi" w:eastAsiaTheme="majorEastAsia" w:cstheme="majorBidi"/>
      <w:i/>
      <w:iCs/>
      <w:color w:val="4F81BD" w:themeColor="accent1"/>
      <w:spacing w:val="15"/>
      <w:sz w:val="24"/>
      <w:szCs w:val="24"/>
    </w:rPr>
  </w:style>
  <w:style w:type="paragraph" w:styleId="Zerrenda-paragrafoa">
    <w:name w:val="List Paragraph"/>
    <w:basedOn w:val="Normala"/>
    <w:uiPriority w:val="34"/>
    <w:qFormat/>
    <w:rsid w:val="00FC693F"/>
    <w:pPr>
      <w:ind w:left="720"/>
      <w:contextualSpacing/>
    </w:pPr>
  </w:style>
  <w:style w:type="paragraph" w:styleId="Gorputz-testua">
    <w:name w:val="Body Text"/>
    <w:basedOn w:val="Normala"/>
    <w:link w:val="Gorputz-testuaKar"/>
    <w:uiPriority w:val="99"/>
    <w:unhideWhenUsed/>
    <w:rsid w:val="00AA1D8D"/>
    <w:pPr>
      <w:spacing w:after="120"/>
    </w:pPr>
  </w:style>
  <w:style w:type="character" w:styleId="Gorputz-testuaKar" w:customStyle="1">
    <w:name w:val="Gorputz-testua Kar"/>
    <w:basedOn w:val="Paragrafoarenletra-tipolehenetsia"/>
    <w:link w:val="Gorputz-testua"/>
    <w:uiPriority w:val="99"/>
    <w:rsid w:val="00AA1D8D"/>
  </w:style>
  <w:style w:type="paragraph" w:styleId="Gorputz-testua2">
    <w:name w:val="Body Text 2"/>
    <w:basedOn w:val="Normala"/>
    <w:link w:val="Gorputz-testua2Kar"/>
    <w:uiPriority w:val="99"/>
    <w:unhideWhenUsed/>
    <w:rsid w:val="00AA1D8D"/>
    <w:pPr>
      <w:spacing w:after="120" w:line="480" w:lineRule="auto"/>
    </w:pPr>
  </w:style>
  <w:style w:type="character" w:styleId="Gorputz-testua2Kar" w:customStyle="1">
    <w:name w:val="Gorputz-testua 2 Kar"/>
    <w:basedOn w:val="Paragrafoarenletra-tipolehenetsia"/>
    <w:link w:val="Gorputz-testua2"/>
    <w:uiPriority w:val="99"/>
    <w:rsid w:val="00AA1D8D"/>
  </w:style>
  <w:style w:type="paragraph" w:styleId="Gorputz-testua3">
    <w:name w:val="Body Text 3"/>
    <w:basedOn w:val="Normala"/>
    <w:link w:val="Gorputz-testua3Kar"/>
    <w:uiPriority w:val="99"/>
    <w:unhideWhenUsed/>
    <w:rsid w:val="00AA1D8D"/>
    <w:pPr>
      <w:spacing w:after="120"/>
    </w:pPr>
    <w:rPr>
      <w:sz w:val="16"/>
      <w:szCs w:val="16"/>
    </w:rPr>
  </w:style>
  <w:style w:type="character" w:styleId="Gorputz-testua3Kar" w:customStyle="1">
    <w:name w:val="Gorputz-testua 3 Kar"/>
    <w:basedOn w:val="Paragrafoarenletra-tipolehenetsia"/>
    <w:link w:val="Gorputz-testua3"/>
    <w:uiPriority w:val="99"/>
    <w:rsid w:val="00AA1D8D"/>
    <w:rPr>
      <w:sz w:val="16"/>
      <w:szCs w:val="16"/>
    </w:rPr>
  </w:style>
  <w:style w:type="paragraph" w:styleId="Zerrenda">
    <w:name w:val="List"/>
    <w:basedOn w:val="Normala"/>
    <w:uiPriority w:val="99"/>
    <w:unhideWhenUsed/>
    <w:rsid w:val="00AA1D8D"/>
    <w:pPr>
      <w:ind w:left="360" w:hanging="360"/>
      <w:contextualSpacing/>
    </w:pPr>
  </w:style>
  <w:style w:type="paragraph" w:styleId="Zerrenda2">
    <w:name w:val="List 2"/>
    <w:basedOn w:val="Normala"/>
    <w:uiPriority w:val="99"/>
    <w:unhideWhenUsed/>
    <w:rsid w:val="00326F90"/>
    <w:pPr>
      <w:ind w:left="720" w:hanging="360"/>
      <w:contextualSpacing/>
    </w:pPr>
  </w:style>
  <w:style w:type="paragraph" w:styleId="Zerrenda3">
    <w:name w:val="List 3"/>
    <w:basedOn w:val="Normala"/>
    <w:uiPriority w:val="99"/>
    <w:unhideWhenUsed/>
    <w:rsid w:val="00326F90"/>
    <w:pPr>
      <w:ind w:left="1080" w:hanging="360"/>
      <w:contextualSpacing/>
    </w:pPr>
  </w:style>
  <w:style w:type="paragraph" w:styleId="Bulet-zerrenda">
    <w:name w:val="List Bullet"/>
    <w:basedOn w:val="Normala"/>
    <w:uiPriority w:val="99"/>
    <w:unhideWhenUsed/>
    <w:rsid w:val="00326F90"/>
    <w:pPr>
      <w:numPr>
        <w:numId w:val="1"/>
      </w:numPr>
      <w:contextualSpacing/>
    </w:pPr>
  </w:style>
  <w:style w:type="paragraph" w:styleId="Bulet-zerrenda2">
    <w:name w:val="List Bullet 2"/>
    <w:basedOn w:val="Normala"/>
    <w:uiPriority w:val="99"/>
    <w:unhideWhenUsed/>
    <w:rsid w:val="00326F90"/>
    <w:pPr>
      <w:numPr>
        <w:numId w:val="2"/>
      </w:numPr>
      <w:contextualSpacing/>
    </w:pPr>
  </w:style>
  <w:style w:type="paragraph" w:styleId="Bulet-zerrenda3">
    <w:name w:val="List Bullet 3"/>
    <w:basedOn w:val="Normala"/>
    <w:uiPriority w:val="99"/>
    <w:unhideWhenUsed/>
    <w:rsid w:val="00326F90"/>
    <w:pPr>
      <w:numPr>
        <w:numId w:val="3"/>
      </w:numPr>
      <w:contextualSpacing/>
    </w:pPr>
  </w:style>
  <w:style w:type="paragraph" w:styleId="Zenbaki-zerrenda">
    <w:name w:val="List Number"/>
    <w:basedOn w:val="Normala"/>
    <w:uiPriority w:val="99"/>
    <w:unhideWhenUsed/>
    <w:rsid w:val="00326F90"/>
    <w:pPr>
      <w:numPr>
        <w:numId w:val="4"/>
      </w:numPr>
      <w:contextualSpacing/>
    </w:pPr>
  </w:style>
  <w:style w:type="paragraph" w:styleId="Zenbaki-zerrenda2">
    <w:name w:val="List Number 2"/>
    <w:basedOn w:val="Normala"/>
    <w:uiPriority w:val="99"/>
    <w:unhideWhenUsed/>
    <w:rsid w:val="0029639D"/>
    <w:pPr>
      <w:numPr>
        <w:numId w:val="5"/>
      </w:numPr>
      <w:contextualSpacing/>
    </w:pPr>
  </w:style>
  <w:style w:type="paragraph" w:styleId="Zenbaki-zerrenda3">
    <w:name w:val="List Number 3"/>
    <w:basedOn w:val="Normala"/>
    <w:uiPriority w:val="99"/>
    <w:unhideWhenUsed/>
    <w:rsid w:val="0029639D"/>
    <w:pPr>
      <w:numPr>
        <w:numId w:val="6"/>
      </w:numPr>
      <w:contextualSpacing/>
    </w:pPr>
  </w:style>
  <w:style w:type="paragraph" w:styleId="Zerrendajarraitua">
    <w:name w:val="List Continue"/>
    <w:basedOn w:val="Normala"/>
    <w:uiPriority w:val="99"/>
    <w:unhideWhenUsed/>
    <w:rsid w:val="0029639D"/>
    <w:pPr>
      <w:spacing w:after="120"/>
      <w:ind w:left="360"/>
      <w:contextualSpacing/>
    </w:pPr>
  </w:style>
  <w:style w:type="paragraph" w:styleId="Zerrendajarraitua2">
    <w:name w:val="List Continue 2"/>
    <w:basedOn w:val="Normala"/>
    <w:uiPriority w:val="99"/>
    <w:unhideWhenUsed/>
    <w:rsid w:val="0029639D"/>
    <w:pPr>
      <w:spacing w:after="120"/>
      <w:ind w:left="720"/>
      <w:contextualSpacing/>
    </w:pPr>
  </w:style>
  <w:style w:type="paragraph" w:styleId="Zerrendajarraitua3">
    <w:name w:val="List Continue 3"/>
    <w:basedOn w:val="Normala"/>
    <w:uiPriority w:val="99"/>
    <w:unhideWhenUsed/>
    <w:rsid w:val="0029639D"/>
    <w:pPr>
      <w:spacing w:after="120"/>
      <w:ind w:left="1080"/>
      <w:contextualSpacing/>
    </w:pPr>
  </w:style>
  <w:style w:type="paragraph" w:styleId="Makrokotestua">
    <w:name w:val="macro"/>
    <w:link w:val="MakrokotestuaK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styleId="MakrokotestuaKar" w:customStyle="1">
    <w:name w:val="Makroko testua Kar"/>
    <w:basedOn w:val="Paragrafoarenletra-tipolehenetsia"/>
    <w:link w:val="Makrokotestua"/>
    <w:uiPriority w:val="99"/>
    <w:rsid w:val="0029639D"/>
    <w:rPr>
      <w:rFonts w:ascii="Courier" w:hAnsi="Courier"/>
      <w:sz w:val="20"/>
      <w:szCs w:val="20"/>
    </w:rPr>
  </w:style>
  <w:style w:type="paragraph" w:styleId="Aipua">
    <w:name w:val="Quote"/>
    <w:basedOn w:val="Normala"/>
    <w:next w:val="Normala"/>
    <w:link w:val="AipuaKar"/>
    <w:uiPriority w:val="29"/>
    <w:qFormat/>
    <w:rsid w:val="00FC693F"/>
    <w:rPr>
      <w:i/>
      <w:iCs/>
      <w:color w:val="000000" w:themeColor="text1"/>
    </w:rPr>
  </w:style>
  <w:style w:type="character" w:styleId="AipuaKar" w:customStyle="1">
    <w:name w:val="Aipua Kar"/>
    <w:basedOn w:val="Paragrafoarenletra-tipolehenetsia"/>
    <w:link w:val="Aipua"/>
    <w:uiPriority w:val="29"/>
    <w:rsid w:val="00FC693F"/>
    <w:rPr>
      <w:i/>
      <w:iCs/>
      <w:color w:val="000000" w:themeColor="text1"/>
    </w:rPr>
  </w:style>
  <w:style w:type="character" w:styleId="4izenburuaKar" w:customStyle="1">
    <w:name w:val="4. izenburua Kar"/>
    <w:basedOn w:val="Paragrafoarenletra-tipolehenetsia"/>
    <w:link w:val="4izenburua"/>
    <w:uiPriority w:val="9"/>
    <w:semiHidden/>
    <w:rsid w:val="00FC693F"/>
    <w:rPr>
      <w:rFonts w:asciiTheme="majorHAnsi" w:hAnsiTheme="majorHAnsi" w:eastAsiaTheme="majorEastAsia" w:cstheme="majorBidi"/>
      <w:b/>
      <w:bCs/>
      <w:i/>
      <w:iCs/>
      <w:color w:val="4F81BD" w:themeColor="accent1"/>
    </w:rPr>
  </w:style>
  <w:style w:type="character" w:styleId="5izenburuaKar" w:customStyle="1">
    <w:name w:val="5. izenburua Kar"/>
    <w:basedOn w:val="Paragrafoarenletra-tipolehenetsia"/>
    <w:link w:val="5izenburua"/>
    <w:uiPriority w:val="9"/>
    <w:semiHidden/>
    <w:rsid w:val="00FC693F"/>
    <w:rPr>
      <w:rFonts w:asciiTheme="majorHAnsi" w:hAnsiTheme="majorHAnsi" w:eastAsiaTheme="majorEastAsia" w:cstheme="majorBidi"/>
      <w:color w:val="243F60" w:themeColor="accent1" w:themeShade="7F"/>
    </w:rPr>
  </w:style>
  <w:style w:type="character" w:styleId="6izenburuaKar" w:customStyle="1">
    <w:name w:val="6. izenburua Kar"/>
    <w:basedOn w:val="Paragrafoarenletra-tipolehenetsia"/>
    <w:link w:val="6izenburua"/>
    <w:uiPriority w:val="9"/>
    <w:semiHidden/>
    <w:rsid w:val="00FC693F"/>
    <w:rPr>
      <w:rFonts w:asciiTheme="majorHAnsi" w:hAnsiTheme="majorHAnsi" w:eastAsiaTheme="majorEastAsia" w:cstheme="majorBidi"/>
      <w:i/>
      <w:iCs/>
      <w:color w:val="243F60" w:themeColor="accent1" w:themeShade="7F"/>
    </w:rPr>
  </w:style>
  <w:style w:type="character" w:styleId="7izenburuaKar" w:customStyle="1">
    <w:name w:val="7. izenburua Kar"/>
    <w:basedOn w:val="Paragrafoarenletra-tipolehenetsia"/>
    <w:link w:val="7izenburua"/>
    <w:uiPriority w:val="9"/>
    <w:semiHidden/>
    <w:rsid w:val="00FC693F"/>
    <w:rPr>
      <w:rFonts w:asciiTheme="majorHAnsi" w:hAnsiTheme="majorHAnsi" w:eastAsiaTheme="majorEastAsia" w:cstheme="majorBidi"/>
      <w:i/>
      <w:iCs/>
      <w:color w:val="404040" w:themeColor="text1" w:themeTint="BF"/>
    </w:rPr>
  </w:style>
  <w:style w:type="character" w:styleId="8izenburuaKar" w:customStyle="1">
    <w:name w:val="8. izenburua Kar"/>
    <w:basedOn w:val="Paragrafoarenletra-tipolehenetsia"/>
    <w:link w:val="8izenburua"/>
    <w:uiPriority w:val="9"/>
    <w:semiHidden/>
    <w:rsid w:val="00FC693F"/>
    <w:rPr>
      <w:rFonts w:asciiTheme="majorHAnsi" w:hAnsiTheme="majorHAnsi" w:eastAsiaTheme="majorEastAsia" w:cstheme="majorBidi"/>
      <w:color w:val="4F81BD" w:themeColor="accent1"/>
      <w:sz w:val="20"/>
      <w:szCs w:val="20"/>
    </w:rPr>
  </w:style>
  <w:style w:type="character" w:styleId="9izenburuaKar" w:customStyle="1">
    <w:name w:val="9. izenburua Kar"/>
    <w:basedOn w:val="Paragrafoarenletra-tipolehenetsia"/>
    <w:link w:val="9izenburua"/>
    <w:uiPriority w:val="9"/>
    <w:semiHidden/>
    <w:rsid w:val="00FC693F"/>
    <w:rPr>
      <w:rFonts w:asciiTheme="majorHAnsi" w:hAnsiTheme="majorHAnsi" w:eastAsiaTheme="majorEastAsia" w:cstheme="majorBidi"/>
      <w:i/>
      <w:iCs/>
      <w:color w:val="404040" w:themeColor="text1" w:themeTint="BF"/>
      <w:sz w:val="20"/>
      <w:szCs w:val="20"/>
    </w:rPr>
  </w:style>
  <w:style w:type="paragraph" w:styleId="Epigrafea">
    <w:name w:val="caption"/>
    <w:basedOn w:val="Normala"/>
    <w:next w:val="Normala"/>
    <w:uiPriority w:val="35"/>
    <w:semiHidden/>
    <w:unhideWhenUsed/>
    <w:qFormat/>
    <w:rsid w:val="00FC693F"/>
    <w:pPr>
      <w:spacing w:line="240" w:lineRule="auto"/>
    </w:pPr>
    <w:rPr>
      <w:b/>
      <w:bCs/>
      <w:color w:val="4F81BD" w:themeColor="accent1"/>
      <w:sz w:val="18"/>
      <w:szCs w:val="18"/>
    </w:rPr>
  </w:style>
  <w:style w:type="character" w:styleId="Lodia">
    <w:name w:val="Strong"/>
    <w:basedOn w:val="Paragrafoarenletra-tipolehenetsia"/>
    <w:uiPriority w:val="22"/>
    <w:qFormat/>
    <w:rsid w:val="00FC693F"/>
    <w:rPr>
      <w:b/>
      <w:bCs/>
    </w:rPr>
  </w:style>
  <w:style w:type="character" w:styleId="Enfasia">
    <w:name w:val="Emphasis"/>
    <w:basedOn w:val="Paragrafoarenletra-tipolehenetsia"/>
    <w:uiPriority w:val="20"/>
    <w:qFormat/>
    <w:rsid w:val="00FC693F"/>
    <w:rPr>
      <w:i/>
      <w:iCs/>
    </w:rPr>
  </w:style>
  <w:style w:type="paragraph" w:styleId="Aipamenhandia">
    <w:name w:val="Intense Quote"/>
    <w:basedOn w:val="Normala"/>
    <w:next w:val="Normala"/>
    <w:link w:val="AipamenhandiaKar"/>
    <w:uiPriority w:val="30"/>
    <w:qFormat/>
    <w:rsid w:val="00FC693F"/>
    <w:pPr>
      <w:pBdr>
        <w:bottom w:val="single" w:color="4F81BD" w:themeColor="accent1" w:sz="4" w:space="4"/>
      </w:pBdr>
      <w:spacing w:before="200" w:after="280"/>
      <w:ind w:left="936" w:right="936"/>
    </w:pPr>
    <w:rPr>
      <w:b/>
      <w:bCs/>
      <w:i/>
      <w:iCs/>
      <w:color w:val="4F81BD" w:themeColor="accent1"/>
    </w:rPr>
  </w:style>
  <w:style w:type="character" w:styleId="AipamenhandiaKar" w:customStyle="1">
    <w:name w:val="Aipamen handia Kar"/>
    <w:basedOn w:val="Paragrafoarenletra-tipolehenetsia"/>
    <w:link w:val="Aipamenhandia"/>
    <w:uiPriority w:val="30"/>
    <w:rsid w:val="00FC693F"/>
    <w:rPr>
      <w:b/>
      <w:bCs/>
      <w:i/>
      <w:iCs/>
      <w:color w:val="4F81BD" w:themeColor="accent1"/>
    </w:rPr>
  </w:style>
  <w:style w:type="character" w:styleId="Enfasileuna">
    <w:name w:val="Subtle Emphasis"/>
    <w:basedOn w:val="Paragrafoarenletra-tipolehenetsia"/>
    <w:uiPriority w:val="19"/>
    <w:qFormat/>
    <w:rsid w:val="00FC693F"/>
    <w:rPr>
      <w:i/>
      <w:iCs/>
      <w:color w:val="808080" w:themeColor="text1" w:themeTint="7F"/>
    </w:rPr>
  </w:style>
  <w:style w:type="character" w:styleId="Enfasibizia">
    <w:name w:val="Intense Emphasis"/>
    <w:basedOn w:val="Paragrafoarenletra-tipolehenetsia"/>
    <w:uiPriority w:val="21"/>
    <w:qFormat/>
    <w:rsid w:val="00FC693F"/>
    <w:rPr>
      <w:b/>
      <w:bCs/>
      <w:i/>
      <w:iCs/>
      <w:color w:val="4F81BD" w:themeColor="accent1"/>
    </w:rPr>
  </w:style>
  <w:style w:type="character" w:styleId="Erreferentzialeuna">
    <w:name w:val="Subtle Reference"/>
    <w:basedOn w:val="Paragrafoarenletra-tipolehenetsia"/>
    <w:uiPriority w:val="31"/>
    <w:qFormat/>
    <w:rsid w:val="00FC693F"/>
    <w:rPr>
      <w:smallCaps/>
      <w:color w:val="C0504D" w:themeColor="accent2"/>
      <w:u w:val="single"/>
    </w:rPr>
  </w:style>
  <w:style w:type="character" w:styleId="Erreferentziabizia">
    <w:name w:val="Intense Reference"/>
    <w:basedOn w:val="Paragrafoarenletra-tipolehenetsia"/>
    <w:uiPriority w:val="32"/>
    <w:qFormat/>
    <w:rsid w:val="00FC693F"/>
    <w:rPr>
      <w:b/>
      <w:bCs/>
      <w:smallCaps/>
      <w:color w:val="C0504D" w:themeColor="accent2"/>
      <w:spacing w:val="5"/>
      <w:u w:val="single"/>
    </w:rPr>
  </w:style>
  <w:style w:type="character" w:styleId="Liburuarentitulua">
    <w:name w:val="Book Title"/>
    <w:basedOn w:val="Paragrafoarenletra-tipolehenetsia"/>
    <w:uiPriority w:val="33"/>
    <w:qFormat/>
    <w:rsid w:val="00FC693F"/>
    <w:rPr>
      <w:b/>
      <w:bCs/>
      <w:smallCaps/>
      <w:spacing w:val="5"/>
    </w:rPr>
  </w:style>
  <w:style w:type="paragraph" w:styleId="TOCizenburua">
    <w:name w:val="TOC Heading"/>
    <w:basedOn w:val="1izenburua"/>
    <w:next w:val="Normala"/>
    <w:uiPriority w:val="39"/>
    <w:unhideWhenUsed/>
    <w:qFormat/>
    <w:rsid w:val="00FC693F"/>
    <w:pPr>
      <w:outlineLvl w:val="9"/>
    </w:pPr>
  </w:style>
  <w:style w:type="table" w:styleId="Saretaduntaula">
    <w:name w:val="Table Grid"/>
    <w:basedOn w:val="Taulanormala"/>
    <w:uiPriority w:val="59"/>
    <w:rsid w:val="00FC693F"/>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Itzalduraargia">
    <w:name w:val="Light Shading"/>
    <w:basedOn w:val="Taulanormala"/>
    <w:uiPriority w:val="60"/>
    <w:rsid w:val="00FC693F"/>
    <w:pPr>
      <w:spacing w:after="0" w:line="240" w:lineRule="auto"/>
    </w:pPr>
    <w:rPr>
      <w:color w:val="000000" w:themeColor="text1" w:themeShade="BF"/>
    </w:rPr>
    <w:tblPr>
      <w:tblStyleRowBandSize w:val="1"/>
      <w:tblStyleColBandSize w:val="1"/>
      <w:tblBorders>
        <w:top w:val="single" w:color="000000" w:themeColor="text1" w:sz="8" w:space="0"/>
        <w:bottom w:val="single" w:color="000000" w:themeColor="text1" w:sz="8" w:space="0"/>
      </w:tblBorders>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Itzalduraargia-1enfasia">
    <w:name w:val="Light Shading Accent 1"/>
    <w:basedOn w:val="Taulanormala"/>
    <w:uiPriority w:val="60"/>
    <w:rsid w:val="00FC693F"/>
    <w:pPr>
      <w:spacing w:after="0" w:line="240" w:lineRule="auto"/>
    </w:pPr>
    <w:rPr>
      <w:color w:val="365F91" w:themeColor="accent1" w:themeShade="BF"/>
    </w:rPr>
    <w:tblPr>
      <w:tblStyleRowBandSize w:val="1"/>
      <w:tblStyleColBandSize w:val="1"/>
      <w:tblBorders>
        <w:top w:val="single" w:color="4F81BD" w:themeColor="accent1" w:sz="8" w:space="0"/>
        <w:bottom w:val="single" w:color="4F81BD" w:themeColor="accent1" w:sz="8" w:space="0"/>
      </w:tblBorders>
    </w:tblPr>
    <w:tblStylePr w:type="fir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la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Itzalduraargia-2enfasia">
    <w:name w:val="Light Shading Accent 2"/>
    <w:basedOn w:val="Taulanormala"/>
    <w:uiPriority w:val="60"/>
    <w:rsid w:val="00FC693F"/>
    <w:pPr>
      <w:spacing w:after="0" w:line="240" w:lineRule="auto"/>
    </w:pPr>
    <w:rPr>
      <w:color w:val="943634" w:themeColor="accent2" w:themeShade="BF"/>
    </w:rPr>
    <w:tblPr>
      <w:tblStyleRowBandSize w:val="1"/>
      <w:tblStyleColBandSize w:val="1"/>
      <w:tblBorders>
        <w:top w:val="single" w:color="C0504D" w:themeColor="accent2" w:sz="8" w:space="0"/>
        <w:bottom w:val="single" w:color="C0504D" w:themeColor="accent2" w:sz="8" w:space="0"/>
      </w:tblBorders>
    </w:tblPr>
    <w:tblStylePr w:type="fir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la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Itzalduraargia-3enfasia">
    <w:name w:val="Light Shading Accent 3"/>
    <w:basedOn w:val="Taulanormala"/>
    <w:uiPriority w:val="60"/>
    <w:rsid w:val="00FC693F"/>
    <w:pPr>
      <w:spacing w:after="0" w:line="240" w:lineRule="auto"/>
    </w:pPr>
    <w:rPr>
      <w:color w:val="76923C" w:themeColor="accent3" w:themeShade="BF"/>
    </w:rPr>
    <w:tblPr>
      <w:tblStyleRowBandSize w:val="1"/>
      <w:tblStyleColBandSize w:val="1"/>
      <w:tblBorders>
        <w:top w:val="single" w:color="9BBB59" w:themeColor="accent3" w:sz="8" w:space="0"/>
        <w:bottom w:val="single" w:color="9BBB59" w:themeColor="accent3" w:sz="8" w:space="0"/>
      </w:tblBorders>
    </w:tblPr>
    <w:tblStylePr w:type="fir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Itzalduraargia-4enfasia">
    <w:name w:val="Light Shading Accent 4"/>
    <w:basedOn w:val="Taulanormala"/>
    <w:uiPriority w:val="60"/>
    <w:rsid w:val="00FC693F"/>
    <w:pPr>
      <w:spacing w:after="0" w:line="240" w:lineRule="auto"/>
    </w:pPr>
    <w:rPr>
      <w:color w:val="5F497A" w:themeColor="accent4" w:themeShade="BF"/>
    </w:rPr>
    <w:tblPr>
      <w:tblStyleRowBandSize w:val="1"/>
      <w:tblStyleColBandSize w:val="1"/>
      <w:tblBorders>
        <w:top w:val="single" w:color="8064A2" w:themeColor="accent4" w:sz="8" w:space="0"/>
        <w:bottom w:val="single" w:color="8064A2" w:themeColor="accent4" w:sz="8" w:space="0"/>
      </w:tblBorders>
    </w:tblPr>
    <w:tblStylePr w:type="fir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la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Itzalduraargia-5enfasia">
    <w:name w:val="Light Shading Accent 5"/>
    <w:basedOn w:val="Taulanormala"/>
    <w:uiPriority w:val="60"/>
    <w:rsid w:val="00FC693F"/>
    <w:pPr>
      <w:spacing w:after="0" w:line="240" w:lineRule="auto"/>
    </w:pPr>
    <w:rPr>
      <w:color w:val="31849B" w:themeColor="accent5" w:themeShade="BF"/>
    </w:rPr>
    <w:tblPr>
      <w:tblStyleRowBandSize w:val="1"/>
      <w:tblStyleColBandSize w:val="1"/>
      <w:tblBorders>
        <w:top w:val="single" w:color="4BACC6" w:themeColor="accent5" w:sz="8" w:space="0"/>
        <w:bottom w:val="single" w:color="4BACC6" w:themeColor="accent5" w:sz="8" w:space="0"/>
      </w:tblBorders>
    </w:tblPr>
    <w:tblStylePr w:type="fir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la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Itzalduraargia-6enfasia">
    <w:name w:val="Light Shading Accent 6"/>
    <w:basedOn w:val="Taulanormala"/>
    <w:uiPriority w:val="60"/>
    <w:rsid w:val="00FC693F"/>
    <w:pPr>
      <w:spacing w:after="0" w:line="240" w:lineRule="auto"/>
    </w:pPr>
    <w:rPr>
      <w:color w:val="E36C0A" w:themeColor="accent6" w:themeShade="BF"/>
    </w:rPr>
    <w:tblPr>
      <w:tblStyleRowBandSize w:val="1"/>
      <w:tblStyleColBandSize w:val="1"/>
      <w:tblBorders>
        <w:top w:val="single" w:color="F79646" w:themeColor="accent6" w:sz="8" w:space="0"/>
        <w:bottom w:val="single" w:color="F79646" w:themeColor="accent6" w:sz="8" w:space="0"/>
      </w:tblBorders>
    </w:tblPr>
    <w:tblStylePr w:type="fir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la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Zerrendaargia">
    <w:name w:val="Light List"/>
    <w:basedOn w:val="Taulanormala"/>
    <w:uiPriority w:val="61"/>
    <w:rsid w:val="00FC693F"/>
    <w:pPr>
      <w:spacing w:after="0" w:line="240" w:lineRule="auto"/>
    </w:p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tcBorders>
      </w:tcPr>
    </w:tblStylePr>
    <w:tblStylePr w:type="firstCol">
      <w:rPr>
        <w:b/>
        <w:bCs/>
      </w:rPr>
    </w:tblStylePr>
    <w:tblStylePr w:type="lastCol">
      <w:rPr>
        <w:b/>
        <w:bCs/>
      </w:r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style>
  <w:style w:type="table" w:styleId="Zerrendaargia-1enfasia">
    <w:name w:val="Light List Accent 1"/>
    <w:basedOn w:val="Taulanormala"/>
    <w:uiPriority w:val="61"/>
    <w:rsid w:val="00FC693F"/>
    <w:pPr>
      <w:spacing w:after="0" w:line="240" w:lineRule="auto"/>
    </w:p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tcBorders>
      </w:tcPr>
    </w:tblStylePr>
    <w:tblStylePr w:type="firstCol">
      <w:rPr>
        <w:b/>
        <w:bCs/>
      </w:rPr>
    </w:tblStylePr>
    <w:tblStylePr w:type="lastCol">
      <w:rPr>
        <w:b/>
        <w:bCs/>
      </w:r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style>
  <w:style w:type="table" w:styleId="Zerrendaargia-2enfasia">
    <w:name w:val="Light List Accent 2"/>
    <w:basedOn w:val="Taulanormala"/>
    <w:uiPriority w:val="61"/>
    <w:rsid w:val="00CB0664"/>
    <w:pPr>
      <w:spacing w:after="0" w:line="240" w:lineRule="auto"/>
    </w:p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tcBorders>
      </w:tcPr>
    </w:tblStylePr>
    <w:tblStylePr w:type="firstCol">
      <w:rPr>
        <w:b/>
        <w:bCs/>
      </w:rPr>
    </w:tblStylePr>
    <w:tblStylePr w:type="lastCol">
      <w:rPr>
        <w:b/>
        <w:bCs/>
      </w:r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style>
  <w:style w:type="table" w:styleId="Zerrendaargia-3enfasia">
    <w:name w:val="Light List Accent 3"/>
    <w:basedOn w:val="Taulanormala"/>
    <w:uiPriority w:val="61"/>
    <w:rsid w:val="00CB0664"/>
    <w:pPr>
      <w:spacing w:after="0" w:line="240" w:lineRule="auto"/>
    </w:p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tcBorders>
      </w:tcPr>
    </w:tblStylePr>
    <w:tblStylePr w:type="firstCol">
      <w:rPr>
        <w:b/>
        <w:bCs/>
      </w:rPr>
    </w:tblStylePr>
    <w:tblStylePr w:type="lastCol">
      <w:rPr>
        <w:b/>
        <w:bCs/>
      </w:r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style>
  <w:style w:type="table" w:styleId="Zerrendaargia-4enfasia">
    <w:name w:val="Light List Accent 4"/>
    <w:basedOn w:val="Taulanormala"/>
    <w:uiPriority w:val="61"/>
    <w:rsid w:val="00CB0664"/>
    <w:pPr>
      <w:spacing w:after="0" w:line="240" w:lineRule="auto"/>
    </w:p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tcBorders>
      </w:tcPr>
    </w:tblStylePr>
    <w:tblStylePr w:type="firstCol">
      <w:rPr>
        <w:b/>
        <w:bCs/>
      </w:rPr>
    </w:tblStylePr>
    <w:tblStylePr w:type="lastCol">
      <w:rPr>
        <w:b/>
        <w:bCs/>
      </w:r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style>
  <w:style w:type="table" w:styleId="Zerrendaargia-5enfasia">
    <w:name w:val="Light List Accent 5"/>
    <w:basedOn w:val="Taulanormala"/>
    <w:uiPriority w:val="61"/>
    <w:rsid w:val="00CB0664"/>
    <w:pPr>
      <w:spacing w:after="0" w:line="240" w:lineRule="auto"/>
    </w:p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tcBorders>
      </w:tcPr>
    </w:tblStylePr>
    <w:tblStylePr w:type="firstCol">
      <w:rPr>
        <w:b/>
        <w:bCs/>
      </w:rPr>
    </w:tblStylePr>
    <w:tblStylePr w:type="lastCol">
      <w:rPr>
        <w:b/>
        <w:bCs/>
      </w:r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style>
  <w:style w:type="table" w:styleId="Zerrendaargia-6enfasia">
    <w:name w:val="Light List Accent 6"/>
    <w:basedOn w:val="Taulanormala"/>
    <w:uiPriority w:val="61"/>
    <w:rsid w:val="00CB0664"/>
    <w:pPr>
      <w:spacing w:after="0" w:line="240" w:lineRule="auto"/>
    </w:p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tcBorders>
      </w:tcPr>
    </w:tblStylePr>
    <w:tblStylePr w:type="firstCol">
      <w:rPr>
        <w:b/>
        <w:bCs/>
      </w:rPr>
    </w:tblStylePr>
    <w:tblStylePr w:type="lastCol">
      <w:rPr>
        <w:b/>
        <w:bCs/>
      </w:r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style>
  <w:style w:type="table" w:styleId="Saretaargia">
    <w:name w:val="Light Grid"/>
    <w:basedOn w:val="Taulanormala"/>
    <w:uiPriority w:val="62"/>
    <w:rsid w:val="00CB0664"/>
    <w:pPr>
      <w:spacing w:after="0" w:line="240" w:lineRule="auto"/>
    </w:p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18" w:space="0"/>
          <w:right w:val="single" w:color="000000" w:themeColor="text1" w:sz="8" w:space="0"/>
          <w:insideH w:val="nil"/>
          <w:insideV w:val="single" w:color="000000" w:themeColor="tex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insideH w:val="nil"/>
          <w:insideV w:val="single" w:color="000000" w:themeColor="text1"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C0C0C0" w:themeFill="text1" w:themeFillTint="3F"/>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shd w:val="clear" w:color="auto" w:fill="C0C0C0" w:themeFill="text1" w:themeFillTint="3F"/>
      </w:tcPr>
    </w:tblStylePr>
    <w:tblStylePr w:type="band2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tcPr>
    </w:tblStylePr>
  </w:style>
  <w:style w:type="table" w:styleId="Saretaargia-1enfasia">
    <w:name w:val="Light Grid Accent 1"/>
    <w:basedOn w:val="Taulanormala"/>
    <w:uiPriority w:val="62"/>
    <w:rsid w:val="00CB0664"/>
    <w:pPr>
      <w:spacing w:after="0" w:line="240" w:lineRule="auto"/>
    </w:p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18" w:space="0"/>
          <w:right w:val="single" w:color="4F81BD" w:themeColor="accent1" w:sz="8" w:space="0"/>
          <w:insideH w:val="nil"/>
          <w:insideV w:val="single" w:color="4F81BD" w:themeColor="accen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insideH w:val="nil"/>
          <w:insideV w:val="single" w:color="4F81BD" w:themeColor="accent1"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shd w:val="clear" w:color="auto" w:fill="D3DFEE" w:themeFill="accent1" w:themeFillTint="3F"/>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color="4F81BD" w:themeColor="accent1" w:sz="8" w:space="0"/>
        </w:tcBorders>
        <w:shd w:val="clear" w:color="auto" w:fill="D3DFEE" w:themeFill="accent1" w:themeFillTint="3F"/>
      </w:tcPr>
    </w:tblStylePr>
    <w:tblStylePr w:type="band2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color="4F81BD" w:themeColor="accent1" w:sz="8" w:space="0"/>
        </w:tcBorders>
      </w:tcPr>
    </w:tblStylePr>
  </w:style>
  <w:style w:type="table" w:styleId="Saretaargia-2enfasia">
    <w:name w:val="Light Grid Accent 2"/>
    <w:basedOn w:val="Taulanormala"/>
    <w:uiPriority w:val="62"/>
    <w:rsid w:val="00CB0664"/>
    <w:pPr>
      <w:spacing w:after="0" w:line="240" w:lineRule="auto"/>
    </w:p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18" w:space="0"/>
          <w:right w:val="single" w:color="C0504D" w:themeColor="accent2" w:sz="8" w:space="0"/>
          <w:insideH w:val="nil"/>
          <w:insideV w:val="single" w:color="C0504D" w:themeColor="accent2"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insideH w:val="nil"/>
          <w:insideV w:val="single" w:color="C0504D" w:themeColor="accent2"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shd w:val="clear" w:color="auto" w:fill="EFD3D2" w:themeFill="accent2" w:themeFillTint="3F"/>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C0504D" w:themeColor="accent2" w:sz="8" w:space="0"/>
        </w:tcBorders>
        <w:shd w:val="clear" w:color="auto" w:fill="EFD3D2" w:themeFill="accent2" w:themeFillTint="3F"/>
      </w:tcPr>
    </w:tblStylePr>
    <w:tblStylePr w:type="band2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C0504D" w:themeColor="accent2" w:sz="8" w:space="0"/>
        </w:tcBorders>
      </w:tcPr>
    </w:tblStylePr>
  </w:style>
  <w:style w:type="table" w:styleId="Saretaargia-3enfasia">
    <w:name w:val="Light Grid Accent 3"/>
    <w:basedOn w:val="Taulanormala"/>
    <w:uiPriority w:val="62"/>
    <w:rsid w:val="00CB0664"/>
    <w:pPr>
      <w:spacing w:after="0" w:line="240" w:lineRule="auto"/>
    </w:p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18" w:space="0"/>
          <w:right w:val="single" w:color="9BBB59" w:themeColor="accent3" w:sz="8" w:space="0"/>
          <w:insideH w:val="nil"/>
          <w:insideV w:val="single" w:color="9BBB59" w:themeColor="accent3"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insideH w:val="nil"/>
          <w:insideV w:val="single" w:color="9BBB59" w:themeColor="accent3"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shd w:val="clear" w:color="auto" w:fill="E6EED5" w:themeFill="accent3" w:themeFillTint="3F"/>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shd w:val="clear" w:color="auto" w:fill="E6EED5" w:themeFill="accent3" w:themeFillTint="3F"/>
      </w:tcPr>
    </w:tblStylePr>
    <w:tblStylePr w:type="band2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tcPr>
    </w:tblStylePr>
  </w:style>
  <w:style w:type="table" w:styleId="Saretaargia-4enfasia">
    <w:name w:val="Light Grid Accent 4"/>
    <w:basedOn w:val="Taulanormala"/>
    <w:uiPriority w:val="62"/>
    <w:rsid w:val="00CB0664"/>
    <w:pPr>
      <w:spacing w:after="0" w:line="240" w:lineRule="auto"/>
    </w:p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18" w:space="0"/>
          <w:right w:val="single" w:color="8064A2" w:themeColor="accent4" w:sz="8" w:space="0"/>
          <w:insideH w:val="nil"/>
          <w:insideV w:val="single" w:color="8064A2" w:themeColor="accent4"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insideH w:val="nil"/>
          <w:insideV w:val="single" w:color="8064A2" w:themeColor="accent4"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shd w:val="clear" w:color="auto" w:fill="DFD8E8" w:themeFill="accent4" w:themeFillTint="3F"/>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color="8064A2" w:themeColor="accent4" w:sz="8" w:space="0"/>
        </w:tcBorders>
        <w:shd w:val="clear" w:color="auto" w:fill="DFD8E8" w:themeFill="accent4" w:themeFillTint="3F"/>
      </w:tcPr>
    </w:tblStylePr>
    <w:tblStylePr w:type="band2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color="8064A2" w:themeColor="accent4" w:sz="8" w:space="0"/>
        </w:tcBorders>
      </w:tcPr>
    </w:tblStylePr>
  </w:style>
  <w:style w:type="table" w:styleId="Saretaargia-5enfasia">
    <w:name w:val="Light Grid Accent 5"/>
    <w:basedOn w:val="Taulanormala"/>
    <w:uiPriority w:val="62"/>
    <w:rsid w:val="00CB0664"/>
    <w:pPr>
      <w:spacing w:after="0" w:line="240" w:lineRule="auto"/>
    </w:p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18" w:space="0"/>
          <w:right w:val="single" w:color="4BACC6" w:themeColor="accent5" w:sz="8" w:space="0"/>
          <w:insideH w:val="nil"/>
          <w:insideV w:val="single" w:color="4BACC6" w:themeColor="accent5"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insideH w:val="nil"/>
          <w:insideV w:val="single" w:color="4BACC6" w:themeColor="accent5"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shd w:val="clear" w:color="auto" w:fill="D2EAF1" w:themeFill="accent5" w:themeFillTint="3F"/>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4BACC6" w:themeColor="accent5" w:sz="8" w:space="0"/>
        </w:tcBorders>
        <w:shd w:val="clear" w:color="auto" w:fill="D2EAF1" w:themeFill="accent5" w:themeFillTint="3F"/>
      </w:tcPr>
    </w:tblStylePr>
    <w:tblStylePr w:type="band2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4BACC6" w:themeColor="accent5" w:sz="8" w:space="0"/>
        </w:tcBorders>
      </w:tcPr>
    </w:tblStylePr>
  </w:style>
  <w:style w:type="table" w:styleId="Saretaargia-6enfasia">
    <w:name w:val="Light Grid Accent 6"/>
    <w:basedOn w:val="Taulanormala"/>
    <w:uiPriority w:val="62"/>
    <w:rsid w:val="00CB0664"/>
    <w:pPr>
      <w:spacing w:after="0" w:line="240" w:lineRule="auto"/>
    </w:p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18" w:space="0"/>
          <w:right w:val="single" w:color="F79646" w:themeColor="accent6" w:sz="8" w:space="0"/>
          <w:insideH w:val="nil"/>
          <w:insideV w:val="single" w:color="F79646" w:themeColor="accent6"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insideH w:val="nil"/>
          <w:insideV w:val="single" w:color="F79646" w:themeColor="accent6"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shd w:val="clear" w:color="auto" w:fill="FDE4D0" w:themeFill="accent6" w:themeFillTint="3F"/>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F79646" w:themeColor="accent6" w:sz="8" w:space="0"/>
        </w:tcBorders>
        <w:shd w:val="clear" w:color="auto" w:fill="FDE4D0" w:themeFill="accent6" w:themeFillTint="3F"/>
      </w:tcPr>
    </w:tblStylePr>
    <w:tblStylePr w:type="band2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F79646" w:themeColor="accent6" w:sz="8" w:space="0"/>
        </w:tcBorders>
      </w:tcPr>
    </w:tblStylePr>
  </w:style>
  <w:style w:type="table" w:styleId="1itzalduraertaina">
    <w:name w:val="Medium Shading 1"/>
    <w:basedOn w:val="Taulanormala"/>
    <w:uiPriority w:val="63"/>
    <w:rsid w:val="00CB0664"/>
    <w:pPr>
      <w:spacing w:after="0" w:line="240" w:lineRule="auto"/>
    </w:pPr>
    <w:tblPr>
      <w:tblStyleRowBandSize w:val="1"/>
      <w:tblStyleColBandSize w:val="1"/>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tblBorders>
    </w:tblPr>
    <w:tblStylePr w:type="firstRow">
      <w:pPr>
        <w:spacing w:before="0" w:after="0" w:line="240" w:lineRule="auto"/>
      </w:pPr>
      <w:rPr>
        <w:b/>
        <w:bCs/>
        <w:color w:val="FFFFFF" w:themeColor="background1"/>
      </w:rPr>
      <w:tblPr/>
      <w:tcPr>
        <w:tc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nil"/>
          <w:insideV w:val="nil"/>
        </w:tcBorders>
        <w:shd w:val="clear" w:color="auto" w:fill="000000" w:themeFill="text1"/>
      </w:tcPr>
    </w:tblStylePr>
    <w:tblStylePr w:type="lastRow">
      <w:pPr>
        <w:spacing w:before="0" w:after="0" w:line="240" w:lineRule="auto"/>
      </w:pPr>
      <w:rPr>
        <w:b/>
        <w:bCs/>
      </w:rPr>
      <w:tblPr/>
      <w:tcPr>
        <w:tcBorders>
          <w:top w:val="double" w:color="404040" w:themeColor="text1" w:themeTint="BF" w:sz="6" w:space="0"/>
          <w:left w:val="single" w:color="404040" w:themeColor="text1" w:themeTint="BF" w:sz="8" w:space="0"/>
          <w:bottom w:val="single" w:color="404040" w:themeColor="text1" w:themeTint="BF" w:sz="8" w:space="0"/>
          <w:right w:val="single" w:color="404040" w:themeColor="text1" w:themeTint="BF" w:sz="8" w:space="0"/>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itzalduraertaina-1enfasia">
    <w:name w:val="Medium Shading 1 Accent 1"/>
    <w:basedOn w:val="Taulanormala"/>
    <w:uiPriority w:val="63"/>
    <w:rsid w:val="00CB0664"/>
    <w:pPr>
      <w:spacing w:after="0" w:line="240" w:lineRule="auto"/>
    </w:pPr>
    <w:tblPr>
      <w:tblStyleRowBandSize w:val="1"/>
      <w:tblStyleColBandSize w:val="1"/>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tblBorders>
    </w:tblPr>
    <w:tblStylePr w:type="firstRow">
      <w:pPr>
        <w:spacing w:before="0" w:after="0" w:line="240" w:lineRule="auto"/>
      </w:pPr>
      <w:rPr>
        <w:b/>
        <w:bCs/>
        <w:color w:val="FFFFFF" w:themeColor="background1"/>
      </w:rPr>
      <w:tblPr/>
      <w:tcPr>
        <w:tc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shd w:val="clear" w:color="auto" w:fill="4F81BD" w:themeFill="accent1"/>
      </w:tcPr>
    </w:tblStylePr>
    <w:tblStylePr w:type="lastRow">
      <w:pPr>
        <w:spacing w:before="0" w:after="0" w:line="240" w:lineRule="auto"/>
      </w:pPr>
      <w:rPr>
        <w:b/>
        <w:bCs/>
      </w:rPr>
      <w:tblPr/>
      <w:tcPr>
        <w:tcBorders>
          <w:top w:val="double" w:color="7BA0CD" w:themeColor="accent1" w:themeTint="BF" w:sz="6"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itzalduraertaina-2enfasia">
    <w:name w:val="Medium Shading 1 Accent 2"/>
    <w:basedOn w:val="Taulanormala"/>
    <w:uiPriority w:val="63"/>
    <w:rsid w:val="00CB0664"/>
    <w:pPr>
      <w:spacing w:after="0" w:line="240" w:lineRule="auto"/>
    </w:pPr>
    <w:tblPr>
      <w:tblStyleRowBandSize w:val="1"/>
      <w:tblStyleColBandSize w:val="1"/>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tblBorders>
    </w:tblPr>
    <w:tblStylePr w:type="firstRow">
      <w:pPr>
        <w:spacing w:before="0" w:after="0" w:line="240" w:lineRule="auto"/>
      </w:pPr>
      <w:rPr>
        <w:b/>
        <w:bCs/>
        <w:color w:val="FFFFFF" w:themeColor="background1"/>
      </w:rPr>
      <w:tblPr/>
      <w:tcPr>
        <w:tc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shd w:val="clear" w:color="auto" w:fill="C0504D" w:themeFill="accent2"/>
      </w:tcPr>
    </w:tblStylePr>
    <w:tblStylePr w:type="lastRow">
      <w:pPr>
        <w:spacing w:before="0" w:after="0" w:line="240" w:lineRule="auto"/>
      </w:pPr>
      <w:rPr>
        <w:b/>
        <w:bCs/>
      </w:rPr>
      <w:tblPr/>
      <w:tcPr>
        <w:tcBorders>
          <w:top w:val="double" w:color="CF7B79" w:themeColor="accent2" w:themeTint="BF" w:sz="6"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itzalduraertaina-3enfasia">
    <w:name w:val="Medium Shading 1 Accent 3"/>
    <w:basedOn w:val="Taulanormala"/>
    <w:uiPriority w:val="63"/>
    <w:rsid w:val="00CB0664"/>
    <w:pPr>
      <w:spacing w:after="0" w:line="240" w:lineRule="auto"/>
    </w:pPr>
    <w:tblPr>
      <w:tblStyleRowBandSize w:val="1"/>
      <w:tblStyleColBandSize w:val="1"/>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tblBorders>
    </w:tblPr>
    <w:tblStylePr w:type="firstRow">
      <w:pPr>
        <w:spacing w:before="0" w:after="0" w:line="240" w:lineRule="auto"/>
      </w:pPr>
      <w:rPr>
        <w:b/>
        <w:bCs/>
        <w:color w:val="FFFFFF" w:themeColor="background1"/>
      </w:rPr>
      <w:tblPr/>
      <w:tcPr>
        <w:tc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nil"/>
          <w:insideV w:val="nil"/>
        </w:tcBorders>
        <w:shd w:val="clear" w:color="auto" w:fill="9BBB59" w:themeFill="accent3"/>
      </w:tcPr>
    </w:tblStylePr>
    <w:tblStylePr w:type="lastRow">
      <w:pPr>
        <w:spacing w:before="0" w:after="0" w:line="240" w:lineRule="auto"/>
      </w:pPr>
      <w:rPr>
        <w:b/>
        <w:bCs/>
      </w:rPr>
      <w:tblPr/>
      <w:tcPr>
        <w:tcBorders>
          <w:top w:val="double" w:color="B3CC82" w:themeColor="accent3" w:themeTint="BF" w:sz="6" w:space="0"/>
          <w:left w:val="single" w:color="B3CC82" w:themeColor="accent3" w:themeTint="BF" w:sz="8" w:space="0"/>
          <w:bottom w:val="single" w:color="B3CC82" w:themeColor="accent3" w:themeTint="BF" w:sz="8" w:space="0"/>
          <w:right w:val="single" w:color="B3CC82" w:themeColor="accent3" w:themeTint="BF" w:sz="8" w:space="0"/>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itzalduraertaina-4enfasia">
    <w:name w:val="Medium Shading 1 Accent 4"/>
    <w:basedOn w:val="Taulanormala"/>
    <w:uiPriority w:val="63"/>
    <w:rsid w:val="00CB0664"/>
    <w:pPr>
      <w:spacing w:after="0" w:line="240" w:lineRule="auto"/>
    </w:pPr>
    <w:tblPr>
      <w:tblStyleRowBandSize w:val="1"/>
      <w:tblStyleColBandSize w:val="1"/>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tblBorders>
    </w:tblPr>
    <w:tblStylePr w:type="firstRow">
      <w:pPr>
        <w:spacing w:before="0" w:after="0" w:line="240" w:lineRule="auto"/>
      </w:pPr>
      <w:rPr>
        <w:b/>
        <w:bCs/>
        <w:color w:val="FFFFFF" w:themeColor="background1"/>
      </w:rPr>
      <w:tblPr/>
      <w:tcPr>
        <w:tc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shd w:val="clear" w:color="auto" w:fill="8064A2" w:themeFill="accent4"/>
      </w:tcPr>
    </w:tblStylePr>
    <w:tblStylePr w:type="lastRow">
      <w:pPr>
        <w:spacing w:before="0" w:after="0" w:line="240" w:lineRule="auto"/>
      </w:pPr>
      <w:rPr>
        <w:b/>
        <w:bCs/>
      </w:rPr>
      <w:tblPr/>
      <w:tcPr>
        <w:tcBorders>
          <w:top w:val="double" w:color="9F8AB9" w:themeColor="accent4" w:themeTint="BF" w:sz="6"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itzalduraertaina-5enfasia">
    <w:name w:val="Medium Shading 1 Accent 5"/>
    <w:basedOn w:val="Taulanormala"/>
    <w:uiPriority w:val="63"/>
    <w:rsid w:val="00CB0664"/>
    <w:pPr>
      <w:spacing w:after="0" w:line="240" w:lineRule="auto"/>
    </w:pPr>
    <w:tblPr>
      <w:tblStyleRowBandSize w:val="1"/>
      <w:tblStyleColBandSize w:val="1"/>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tblBorders>
    </w:tblPr>
    <w:tblStylePr w:type="firstRow">
      <w:pPr>
        <w:spacing w:before="0" w:after="0" w:line="240" w:lineRule="auto"/>
      </w:pPr>
      <w:rPr>
        <w:b/>
        <w:bCs/>
        <w:color w:val="FFFFFF" w:themeColor="background1"/>
      </w:rPr>
      <w:tblPr/>
      <w:tcPr>
        <w:tc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shd w:val="clear" w:color="auto" w:fill="4BACC6" w:themeFill="accent5"/>
      </w:tcPr>
    </w:tblStylePr>
    <w:tblStylePr w:type="lastRow">
      <w:pPr>
        <w:spacing w:before="0" w:after="0" w:line="240" w:lineRule="auto"/>
      </w:pPr>
      <w:rPr>
        <w:b/>
        <w:bCs/>
      </w:rPr>
      <w:tblPr/>
      <w:tcPr>
        <w:tcBorders>
          <w:top w:val="double" w:color="78C0D4" w:themeColor="accent5" w:themeTint="BF" w:sz="6"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itzalduraertaina-6enfasia">
    <w:name w:val="Medium Shading 1 Accent 6"/>
    <w:basedOn w:val="Taulanormala"/>
    <w:uiPriority w:val="63"/>
    <w:rsid w:val="00CB0664"/>
    <w:pPr>
      <w:spacing w:after="0" w:line="240" w:lineRule="auto"/>
    </w:pPr>
    <w:tblPr>
      <w:tblStyleRowBandSize w:val="1"/>
      <w:tblStyleColBandSize w:val="1"/>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tblBorders>
    </w:tblPr>
    <w:tblStylePr w:type="firstRow">
      <w:pPr>
        <w:spacing w:before="0" w:after="0" w:line="240" w:lineRule="auto"/>
      </w:pPr>
      <w:rPr>
        <w:b/>
        <w:bCs/>
        <w:color w:val="FFFFFF" w:themeColor="background1"/>
      </w:rPr>
      <w:tblPr/>
      <w:tcPr>
        <w:tc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shd w:val="clear" w:color="auto" w:fill="F79646" w:themeFill="accent6"/>
      </w:tcPr>
    </w:tblStylePr>
    <w:tblStylePr w:type="lastRow">
      <w:pPr>
        <w:spacing w:before="0" w:after="0" w:line="240" w:lineRule="auto"/>
      </w:pPr>
      <w:rPr>
        <w:b/>
        <w:bCs/>
      </w:rPr>
      <w:tblPr/>
      <w:tcPr>
        <w:tcBorders>
          <w:top w:val="double" w:color="F9B074" w:themeColor="accent6" w:themeTint="BF" w:sz="6"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itzalduraertaina">
    <w:name w:val="Medium Shading 2"/>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1enfasia">
    <w:name w:val="Medium Shading 2 Accent 1"/>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2enfasia">
    <w:name w:val="Medium Shading 2 Accent 2"/>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3enfasia">
    <w:name w:val="Medium Shading 2 Accent 3"/>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4enfasia">
    <w:name w:val="Medium Shading 2 Accent 4"/>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5enfasia">
    <w:name w:val="Medium Shading 2 Accent 5"/>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6enfasia">
    <w:name w:val="Medium Shading 2 Accent 6"/>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1zerrendaertaina">
    <w:name w:val="Medium List 1"/>
    <w:basedOn w:val="Taulanormala"/>
    <w:uiPriority w:val="65"/>
    <w:rsid w:val="00CB0664"/>
    <w:pPr>
      <w:spacing w:after="0" w:line="240" w:lineRule="auto"/>
    </w:pPr>
    <w:rPr>
      <w:color w:val="000000" w:themeColor="text1"/>
    </w:rPr>
    <w:tblPr>
      <w:tblStyleRowBandSize w:val="1"/>
      <w:tblStyleColBandSize w:val="1"/>
      <w:tblBorders>
        <w:top w:val="single" w:color="000000" w:themeColor="text1" w:sz="8" w:space="0"/>
        <w:bottom w:val="single" w:color="000000" w:themeColor="text1" w:sz="8" w:space="0"/>
      </w:tblBorders>
    </w:tblPr>
    <w:tblStylePr w:type="firstRow">
      <w:rPr>
        <w:rFonts w:asciiTheme="majorHAnsi" w:hAnsiTheme="majorHAnsi" w:eastAsiaTheme="majorEastAsia" w:cstheme="majorBidi"/>
      </w:rPr>
      <w:tblPr/>
      <w:tcPr>
        <w:tcBorders>
          <w:top w:val="nil"/>
          <w:bottom w:val="single" w:color="000000" w:themeColor="text1" w:sz="8" w:space="0"/>
        </w:tcBorders>
      </w:tcPr>
    </w:tblStylePr>
    <w:tblStylePr w:type="lastRow">
      <w:rPr>
        <w:b/>
        <w:bCs/>
        <w:color w:val="1F497D" w:themeColor="text2"/>
      </w:rPr>
      <w:tblPr/>
      <w:tcPr>
        <w:tcBorders>
          <w:top w:val="single" w:color="000000" w:themeColor="text1" w:sz="8" w:space="0"/>
          <w:bottom w:val="single" w:color="000000" w:themeColor="text1" w:sz="8" w:space="0"/>
        </w:tcBorders>
      </w:tcPr>
    </w:tblStylePr>
    <w:tblStylePr w:type="firstCol">
      <w:rPr>
        <w:b/>
        <w:bCs/>
      </w:rPr>
    </w:tblStylePr>
    <w:tblStylePr w:type="lastCol">
      <w:rPr>
        <w:b/>
        <w:bCs/>
      </w:rPr>
      <w:tblPr/>
      <w:tcPr>
        <w:tcBorders>
          <w:top w:val="single" w:color="000000" w:themeColor="text1" w:sz="8" w:space="0"/>
          <w:bottom w:val="single" w:color="000000" w:themeColor="text1" w:sz="8" w:space="0"/>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zerrendaertaina-1enfasia">
    <w:name w:val="Medium List 1 Accent 1"/>
    <w:basedOn w:val="Taulanormala"/>
    <w:uiPriority w:val="65"/>
    <w:rsid w:val="00CB0664"/>
    <w:pPr>
      <w:spacing w:after="0" w:line="240" w:lineRule="auto"/>
    </w:pPr>
    <w:rPr>
      <w:color w:val="000000" w:themeColor="text1"/>
    </w:rPr>
    <w:tblPr>
      <w:tblStyleRowBandSize w:val="1"/>
      <w:tblStyleColBandSize w:val="1"/>
      <w:tblBorders>
        <w:top w:val="single" w:color="4F81BD" w:themeColor="accent1" w:sz="8" w:space="0"/>
        <w:bottom w:val="single" w:color="4F81BD" w:themeColor="accent1" w:sz="8" w:space="0"/>
      </w:tblBorders>
    </w:tblPr>
    <w:tblStylePr w:type="firstRow">
      <w:rPr>
        <w:rFonts w:asciiTheme="majorHAnsi" w:hAnsiTheme="majorHAnsi" w:eastAsiaTheme="majorEastAsia" w:cstheme="majorBidi"/>
      </w:rPr>
      <w:tblPr/>
      <w:tcPr>
        <w:tcBorders>
          <w:top w:val="nil"/>
          <w:bottom w:val="single" w:color="4F81BD" w:themeColor="accent1" w:sz="8" w:space="0"/>
        </w:tcBorders>
      </w:tcPr>
    </w:tblStylePr>
    <w:tblStylePr w:type="lastRow">
      <w:rPr>
        <w:b/>
        <w:bCs/>
        <w:color w:val="1F497D" w:themeColor="text2"/>
      </w:rPr>
      <w:tblPr/>
      <w:tcPr>
        <w:tcBorders>
          <w:top w:val="single" w:color="4F81BD" w:themeColor="accent1" w:sz="8" w:space="0"/>
          <w:bottom w:val="single" w:color="4F81BD" w:themeColor="accent1" w:sz="8" w:space="0"/>
        </w:tcBorders>
      </w:tcPr>
    </w:tblStylePr>
    <w:tblStylePr w:type="firstCol">
      <w:rPr>
        <w:b/>
        <w:bCs/>
      </w:rPr>
    </w:tblStylePr>
    <w:tblStylePr w:type="lastCol">
      <w:rPr>
        <w:b/>
        <w:bCs/>
      </w:rPr>
      <w:tblPr/>
      <w:tcPr>
        <w:tcBorders>
          <w:top w:val="single" w:color="4F81BD" w:themeColor="accent1" w:sz="8" w:space="0"/>
          <w:bottom w:val="single" w:color="4F81BD" w:themeColor="accent1" w:sz="8" w:space="0"/>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zerrendaertaina-2enfasia">
    <w:name w:val="Medium List 1 Accent 2"/>
    <w:basedOn w:val="Taulanormala"/>
    <w:uiPriority w:val="65"/>
    <w:rsid w:val="00CB0664"/>
    <w:pPr>
      <w:spacing w:after="0" w:line="240" w:lineRule="auto"/>
    </w:pPr>
    <w:rPr>
      <w:color w:val="000000" w:themeColor="text1"/>
    </w:rPr>
    <w:tblPr>
      <w:tblStyleRowBandSize w:val="1"/>
      <w:tblStyleColBandSize w:val="1"/>
      <w:tblBorders>
        <w:top w:val="single" w:color="C0504D" w:themeColor="accent2" w:sz="8" w:space="0"/>
        <w:bottom w:val="single" w:color="C0504D" w:themeColor="accent2" w:sz="8" w:space="0"/>
      </w:tblBorders>
    </w:tblPr>
    <w:tblStylePr w:type="firstRow">
      <w:rPr>
        <w:rFonts w:asciiTheme="majorHAnsi" w:hAnsiTheme="majorHAnsi" w:eastAsiaTheme="majorEastAsia" w:cstheme="majorBidi"/>
      </w:rPr>
      <w:tblPr/>
      <w:tcPr>
        <w:tcBorders>
          <w:top w:val="nil"/>
          <w:bottom w:val="single" w:color="C0504D" w:themeColor="accent2" w:sz="8" w:space="0"/>
        </w:tcBorders>
      </w:tcPr>
    </w:tblStylePr>
    <w:tblStylePr w:type="lastRow">
      <w:rPr>
        <w:b/>
        <w:bCs/>
        <w:color w:val="1F497D" w:themeColor="text2"/>
      </w:rPr>
      <w:tblPr/>
      <w:tcPr>
        <w:tcBorders>
          <w:top w:val="single" w:color="C0504D" w:themeColor="accent2" w:sz="8" w:space="0"/>
          <w:bottom w:val="single" w:color="C0504D" w:themeColor="accent2" w:sz="8" w:space="0"/>
        </w:tcBorders>
      </w:tcPr>
    </w:tblStylePr>
    <w:tblStylePr w:type="firstCol">
      <w:rPr>
        <w:b/>
        <w:bCs/>
      </w:rPr>
    </w:tblStylePr>
    <w:tblStylePr w:type="lastCol">
      <w:rPr>
        <w:b/>
        <w:bCs/>
      </w:rPr>
      <w:tblPr/>
      <w:tcPr>
        <w:tcBorders>
          <w:top w:val="single" w:color="C0504D" w:themeColor="accent2" w:sz="8" w:space="0"/>
          <w:bottom w:val="single" w:color="C0504D" w:themeColor="accent2" w:sz="8" w:space="0"/>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zerrendaertaina-3enfasia">
    <w:name w:val="Medium List 1 Accent 3"/>
    <w:basedOn w:val="Taulanormala"/>
    <w:uiPriority w:val="65"/>
    <w:rsid w:val="00CB0664"/>
    <w:pPr>
      <w:spacing w:after="0" w:line="240" w:lineRule="auto"/>
    </w:pPr>
    <w:rPr>
      <w:color w:val="000000" w:themeColor="text1"/>
    </w:rPr>
    <w:tblPr>
      <w:tblStyleRowBandSize w:val="1"/>
      <w:tblStyleColBandSize w:val="1"/>
      <w:tblBorders>
        <w:top w:val="single" w:color="9BBB59" w:themeColor="accent3" w:sz="8" w:space="0"/>
        <w:bottom w:val="single" w:color="9BBB59" w:themeColor="accent3" w:sz="8" w:space="0"/>
      </w:tblBorders>
    </w:tblPr>
    <w:tblStylePr w:type="firstRow">
      <w:rPr>
        <w:rFonts w:asciiTheme="majorHAnsi" w:hAnsiTheme="majorHAnsi" w:eastAsiaTheme="majorEastAsia" w:cstheme="majorBidi"/>
      </w:rPr>
      <w:tblPr/>
      <w:tcPr>
        <w:tcBorders>
          <w:top w:val="nil"/>
          <w:bottom w:val="single" w:color="9BBB59" w:themeColor="accent3" w:sz="8" w:space="0"/>
        </w:tcBorders>
      </w:tcPr>
    </w:tblStylePr>
    <w:tblStylePr w:type="lastRow">
      <w:rPr>
        <w:b/>
        <w:bCs/>
        <w:color w:val="1F497D" w:themeColor="text2"/>
      </w:rPr>
      <w:tblPr/>
      <w:tcPr>
        <w:tcBorders>
          <w:top w:val="single" w:color="9BBB59" w:themeColor="accent3" w:sz="8" w:space="0"/>
          <w:bottom w:val="single" w:color="9BBB59" w:themeColor="accent3" w:sz="8" w:space="0"/>
        </w:tcBorders>
      </w:tcPr>
    </w:tblStylePr>
    <w:tblStylePr w:type="firstCol">
      <w:rPr>
        <w:b/>
        <w:bCs/>
      </w:rPr>
    </w:tblStylePr>
    <w:tblStylePr w:type="lastCol">
      <w:rPr>
        <w:b/>
        <w:bCs/>
      </w:rPr>
      <w:tblPr/>
      <w:tcPr>
        <w:tcBorders>
          <w:top w:val="single" w:color="9BBB59" w:themeColor="accent3" w:sz="8" w:space="0"/>
          <w:bottom w:val="single" w:color="9BBB59" w:themeColor="accent3" w:sz="8" w:space="0"/>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zerrendaertaina-4enfasia">
    <w:name w:val="Medium List 1 Accent 4"/>
    <w:basedOn w:val="Taulanormala"/>
    <w:uiPriority w:val="65"/>
    <w:rsid w:val="00CB0664"/>
    <w:pPr>
      <w:spacing w:after="0" w:line="240" w:lineRule="auto"/>
    </w:pPr>
    <w:rPr>
      <w:color w:val="000000" w:themeColor="text1"/>
    </w:rPr>
    <w:tblPr>
      <w:tblStyleRowBandSize w:val="1"/>
      <w:tblStyleColBandSize w:val="1"/>
      <w:tblBorders>
        <w:top w:val="single" w:color="8064A2" w:themeColor="accent4" w:sz="8" w:space="0"/>
        <w:bottom w:val="single" w:color="8064A2" w:themeColor="accent4" w:sz="8" w:space="0"/>
      </w:tblBorders>
    </w:tblPr>
    <w:tblStylePr w:type="firstRow">
      <w:rPr>
        <w:rFonts w:asciiTheme="majorHAnsi" w:hAnsiTheme="majorHAnsi" w:eastAsiaTheme="majorEastAsia" w:cstheme="majorBidi"/>
      </w:rPr>
      <w:tblPr/>
      <w:tcPr>
        <w:tcBorders>
          <w:top w:val="nil"/>
          <w:bottom w:val="single" w:color="8064A2" w:themeColor="accent4" w:sz="8" w:space="0"/>
        </w:tcBorders>
      </w:tcPr>
    </w:tblStylePr>
    <w:tblStylePr w:type="lastRow">
      <w:rPr>
        <w:b/>
        <w:bCs/>
        <w:color w:val="1F497D" w:themeColor="text2"/>
      </w:rPr>
      <w:tblPr/>
      <w:tcPr>
        <w:tcBorders>
          <w:top w:val="single" w:color="8064A2" w:themeColor="accent4" w:sz="8" w:space="0"/>
          <w:bottom w:val="single" w:color="8064A2" w:themeColor="accent4" w:sz="8" w:space="0"/>
        </w:tcBorders>
      </w:tcPr>
    </w:tblStylePr>
    <w:tblStylePr w:type="firstCol">
      <w:rPr>
        <w:b/>
        <w:bCs/>
      </w:rPr>
    </w:tblStylePr>
    <w:tblStylePr w:type="lastCol">
      <w:rPr>
        <w:b/>
        <w:bCs/>
      </w:rPr>
      <w:tblPr/>
      <w:tcPr>
        <w:tcBorders>
          <w:top w:val="single" w:color="8064A2" w:themeColor="accent4" w:sz="8" w:space="0"/>
          <w:bottom w:val="single" w:color="8064A2" w:themeColor="accent4" w:sz="8" w:space="0"/>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zerrendaertaina-5enfasia">
    <w:name w:val="Medium List 1 Accent 5"/>
    <w:basedOn w:val="Taulanormala"/>
    <w:uiPriority w:val="65"/>
    <w:rsid w:val="00CB0664"/>
    <w:pPr>
      <w:spacing w:after="0" w:line="240" w:lineRule="auto"/>
    </w:pPr>
    <w:rPr>
      <w:color w:val="000000" w:themeColor="text1"/>
    </w:rPr>
    <w:tblPr>
      <w:tblStyleRowBandSize w:val="1"/>
      <w:tblStyleColBandSize w:val="1"/>
      <w:tblBorders>
        <w:top w:val="single" w:color="4BACC6" w:themeColor="accent5" w:sz="8" w:space="0"/>
        <w:bottom w:val="single" w:color="4BACC6" w:themeColor="accent5" w:sz="8" w:space="0"/>
      </w:tblBorders>
    </w:tblPr>
    <w:tblStylePr w:type="firstRow">
      <w:rPr>
        <w:rFonts w:asciiTheme="majorHAnsi" w:hAnsiTheme="majorHAnsi" w:eastAsiaTheme="majorEastAsia" w:cstheme="majorBidi"/>
      </w:rPr>
      <w:tblPr/>
      <w:tcPr>
        <w:tcBorders>
          <w:top w:val="nil"/>
          <w:bottom w:val="single" w:color="4BACC6" w:themeColor="accent5" w:sz="8" w:space="0"/>
        </w:tcBorders>
      </w:tcPr>
    </w:tblStylePr>
    <w:tblStylePr w:type="lastRow">
      <w:rPr>
        <w:b/>
        <w:bCs/>
        <w:color w:val="1F497D" w:themeColor="text2"/>
      </w:rPr>
      <w:tblPr/>
      <w:tcPr>
        <w:tcBorders>
          <w:top w:val="single" w:color="4BACC6" w:themeColor="accent5" w:sz="8" w:space="0"/>
          <w:bottom w:val="single" w:color="4BACC6" w:themeColor="accent5" w:sz="8" w:space="0"/>
        </w:tcBorders>
      </w:tcPr>
    </w:tblStylePr>
    <w:tblStylePr w:type="firstCol">
      <w:rPr>
        <w:b/>
        <w:bCs/>
      </w:rPr>
    </w:tblStylePr>
    <w:tblStylePr w:type="lastCol">
      <w:rPr>
        <w:b/>
        <w:bCs/>
      </w:rPr>
      <w:tblPr/>
      <w:tcPr>
        <w:tcBorders>
          <w:top w:val="single" w:color="4BACC6" w:themeColor="accent5" w:sz="8" w:space="0"/>
          <w:bottom w:val="single" w:color="4BACC6" w:themeColor="accent5" w:sz="8" w:space="0"/>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zerrendaertaina-6enfasia">
    <w:name w:val="Medium List 1 Accent 6"/>
    <w:basedOn w:val="Taulanormala"/>
    <w:uiPriority w:val="65"/>
    <w:rsid w:val="00CB0664"/>
    <w:pPr>
      <w:spacing w:after="0" w:line="240" w:lineRule="auto"/>
    </w:pPr>
    <w:rPr>
      <w:color w:val="000000" w:themeColor="text1"/>
    </w:rPr>
    <w:tblPr>
      <w:tblStyleRowBandSize w:val="1"/>
      <w:tblStyleColBandSize w:val="1"/>
      <w:tblBorders>
        <w:top w:val="single" w:color="F79646" w:themeColor="accent6" w:sz="8" w:space="0"/>
        <w:bottom w:val="single" w:color="F79646" w:themeColor="accent6" w:sz="8" w:space="0"/>
      </w:tblBorders>
    </w:tblPr>
    <w:tblStylePr w:type="firstRow">
      <w:rPr>
        <w:rFonts w:asciiTheme="majorHAnsi" w:hAnsiTheme="majorHAnsi" w:eastAsiaTheme="majorEastAsia" w:cstheme="majorBidi"/>
      </w:rPr>
      <w:tblPr/>
      <w:tcPr>
        <w:tcBorders>
          <w:top w:val="nil"/>
          <w:bottom w:val="single" w:color="F79646" w:themeColor="accent6" w:sz="8" w:space="0"/>
        </w:tcBorders>
      </w:tcPr>
    </w:tblStylePr>
    <w:tblStylePr w:type="lastRow">
      <w:rPr>
        <w:b/>
        <w:bCs/>
        <w:color w:val="1F497D" w:themeColor="text2"/>
      </w:rPr>
      <w:tblPr/>
      <w:tcPr>
        <w:tcBorders>
          <w:top w:val="single" w:color="F79646" w:themeColor="accent6" w:sz="8" w:space="0"/>
          <w:bottom w:val="single" w:color="F79646" w:themeColor="accent6" w:sz="8" w:space="0"/>
        </w:tcBorders>
      </w:tcPr>
    </w:tblStylePr>
    <w:tblStylePr w:type="firstCol">
      <w:rPr>
        <w:b/>
        <w:bCs/>
      </w:rPr>
    </w:tblStylePr>
    <w:tblStylePr w:type="lastCol">
      <w:rPr>
        <w:b/>
        <w:bCs/>
      </w:rPr>
      <w:tblPr/>
      <w:tcPr>
        <w:tcBorders>
          <w:top w:val="single" w:color="F79646" w:themeColor="accent6" w:sz="8" w:space="0"/>
          <w:bottom w:val="single" w:color="F79646" w:themeColor="accent6" w:sz="8" w:space="0"/>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zerrendaertaina">
    <w:name w:val="Medium List 2"/>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tblBorders>
    </w:tblPr>
    <w:tblStylePr w:type="firstRow">
      <w:rPr>
        <w:sz w:val="24"/>
        <w:szCs w:val="24"/>
      </w:rPr>
      <w:tblPr/>
      <w:tcPr>
        <w:tcBorders>
          <w:top w:val="nil"/>
          <w:left w:val="nil"/>
          <w:bottom w:val="single" w:color="000000" w:themeColor="text1" w:sz="24" w:space="0"/>
          <w:right w:val="nil"/>
          <w:insideH w:val="nil"/>
          <w:insideV w:val="nil"/>
        </w:tcBorders>
        <w:shd w:val="clear" w:color="auto" w:fill="FFFFFF" w:themeFill="background1"/>
      </w:tcPr>
    </w:tblStylePr>
    <w:tblStylePr w:type="lastRow">
      <w:tblPr/>
      <w:tcPr>
        <w:tcBorders>
          <w:top w:val="single" w:color="000000" w:themeColor="tex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000000" w:themeColor="text1" w:sz="8" w:space="0"/>
          <w:insideH w:val="nil"/>
          <w:insideV w:val="nil"/>
        </w:tcBorders>
        <w:shd w:val="clear" w:color="auto" w:fill="FFFFFF" w:themeFill="background1"/>
      </w:tcPr>
    </w:tblStylePr>
    <w:tblStylePr w:type="lastCol">
      <w:tblPr/>
      <w:tcPr>
        <w:tcBorders>
          <w:top w:val="nil"/>
          <w:left w:val="single" w:color="000000" w:themeColor="tex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1enfasia">
    <w:name w:val="Medium List 2 Accent 1"/>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tblBorders>
    </w:tblPr>
    <w:tblStylePr w:type="firstRow">
      <w:rPr>
        <w:sz w:val="24"/>
        <w:szCs w:val="24"/>
      </w:rPr>
      <w:tblPr/>
      <w:tcPr>
        <w:tcBorders>
          <w:top w:val="nil"/>
          <w:left w:val="nil"/>
          <w:bottom w:val="single" w:color="4F81BD" w:themeColor="accent1" w:sz="24" w:space="0"/>
          <w:right w:val="nil"/>
          <w:insideH w:val="nil"/>
          <w:insideV w:val="nil"/>
        </w:tcBorders>
        <w:shd w:val="clear" w:color="auto" w:fill="FFFFFF" w:themeFill="background1"/>
      </w:tcPr>
    </w:tblStylePr>
    <w:tblStylePr w:type="lastRow">
      <w:tblPr/>
      <w:tcPr>
        <w:tcBorders>
          <w:top w:val="single" w:color="4F81BD" w:themeColor="accen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F81BD" w:themeColor="accent1" w:sz="8" w:space="0"/>
          <w:insideH w:val="nil"/>
          <w:insideV w:val="nil"/>
        </w:tcBorders>
        <w:shd w:val="clear" w:color="auto" w:fill="FFFFFF" w:themeFill="background1"/>
      </w:tcPr>
    </w:tblStylePr>
    <w:tblStylePr w:type="lastCol">
      <w:tblPr/>
      <w:tcPr>
        <w:tcBorders>
          <w:top w:val="nil"/>
          <w:left w:val="single" w:color="4F81BD" w:themeColor="accen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2enfasia">
    <w:name w:val="Medium List 2 Accent 2"/>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tblBorders>
    </w:tblPr>
    <w:tblStylePr w:type="firstRow">
      <w:rPr>
        <w:sz w:val="24"/>
        <w:szCs w:val="24"/>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tblPr/>
      <w:tcPr>
        <w:tcBorders>
          <w:top w:val="single" w:color="C0504D" w:themeColor="accent2"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C0504D" w:themeColor="accent2" w:sz="8" w:space="0"/>
          <w:insideH w:val="nil"/>
          <w:insideV w:val="nil"/>
        </w:tcBorders>
        <w:shd w:val="clear" w:color="auto" w:fill="FFFFFF" w:themeFill="background1"/>
      </w:tcPr>
    </w:tblStylePr>
    <w:tblStylePr w:type="lastCol">
      <w:tblPr/>
      <w:tcPr>
        <w:tcBorders>
          <w:top w:val="nil"/>
          <w:left w:val="single" w:color="C0504D" w:themeColor="accent2"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3enfasia">
    <w:name w:val="Medium List 2 Accent 3"/>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tblBorders>
    </w:tblPr>
    <w:tblStylePr w:type="firstRow">
      <w:rPr>
        <w:sz w:val="24"/>
        <w:szCs w:val="24"/>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tblPr/>
      <w:tcPr>
        <w:tcBorders>
          <w:top w:val="single" w:color="9BBB59" w:themeColor="accent3"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9BBB59" w:themeColor="accent3" w:sz="8" w:space="0"/>
          <w:insideH w:val="nil"/>
          <w:insideV w:val="nil"/>
        </w:tcBorders>
        <w:shd w:val="clear" w:color="auto" w:fill="FFFFFF" w:themeFill="background1"/>
      </w:tcPr>
    </w:tblStylePr>
    <w:tblStylePr w:type="lastCol">
      <w:tblPr/>
      <w:tcPr>
        <w:tcBorders>
          <w:top w:val="nil"/>
          <w:left w:val="single" w:color="9BBB59" w:themeColor="accent3"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4enfasia">
    <w:name w:val="Medium List 2 Accent 4"/>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tblBorders>
    </w:tblPr>
    <w:tblStylePr w:type="firstRow">
      <w:rPr>
        <w:sz w:val="24"/>
        <w:szCs w:val="24"/>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tblPr/>
      <w:tcPr>
        <w:tcBorders>
          <w:top w:val="single" w:color="8064A2" w:themeColor="accent4"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8064A2" w:themeColor="accent4" w:sz="8" w:space="0"/>
          <w:insideH w:val="nil"/>
          <w:insideV w:val="nil"/>
        </w:tcBorders>
        <w:shd w:val="clear" w:color="auto" w:fill="FFFFFF" w:themeFill="background1"/>
      </w:tcPr>
    </w:tblStylePr>
    <w:tblStylePr w:type="lastCol">
      <w:tblPr/>
      <w:tcPr>
        <w:tcBorders>
          <w:top w:val="nil"/>
          <w:left w:val="single" w:color="8064A2" w:themeColor="accent4"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5enfasia">
    <w:name w:val="Medium List 2 Accent 5"/>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tblBorders>
    </w:tblPr>
    <w:tblStylePr w:type="firstRow">
      <w:rPr>
        <w:sz w:val="24"/>
        <w:szCs w:val="24"/>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tblPr/>
      <w:tcPr>
        <w:tcBorders>
          <w:top w:val="single" w:color="4BACC6" w:themeColor="accent5"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BACC6" w:themeColor="accent5" w:sz="8" w:space="0"/>
          <w:insideH w:val="nil"/>
          <w:insideV w:val="nil"/>
        </w:tcBorders>
        <w:shd w:val="clear" w:color="auto" w:fill="FFFFFF" w:themeFill="background1"/>
      </w:tcPr>
    </w:tblStylePr>
    <w:tblStylePr w:type="lastCol">
      <w:tblPr/>
      <w:tcPr>
        <w:tcBorders>
          <w:top w:val="nil"/>
          <w:left w:val="single" w:color="4BACC6" w:themeColor="accent5"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6enfasia">
    <w:name w:val="Medium List 2 Accent 6"/>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tblBorders>
    </w:tblPr>
    <w:tblStylePr w:type="firstRow">
      <w:rPr>
        <w:sz w:val="24"/>
        <w:szCs w:val="24"/>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tblPr/>
      <w:tcPr>
        <w:tcBorders>
          <w:top w:val="single" w:color="F79646" w:themeColor="accent6"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F79646" w:themeColor="accent6" w:sz="8" w:space="0"/>
          <w:insideH w:val="nil"/>
          <w:insideV w:val="nil"/>
        </w:tcBorders>
        <w:shd w:val="clear" w:color="auto" w:fill="FFFFFF" w:themeFill="background1"/>
      </w:tcPr>
    </w:tblStylePr>
    <w:tblStylePr w:type="lastCol">
      <w:tblPr/>
      <w:tcPr>
        <w:tcBorders>
          <w:top w:val="nil"/>
          <w:left w:val="single" w:color="F79646" w:themeColor="accent6"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saretaertaina">
    <w:name w:val="Medium Grid 1"/>
    <w:basedOn w:val="Taulanormala"/>
    <w:uiPriority w:val="67"/>
    <w:rsid w:val="00CB0664"/>
    <w:pPr>
      <w:spacing w:after="0" w:line="240" w:lineRule="auto"/>
    </w:pPr>
    <w:tblPr>
      <w:tblStyleRowBandSize w:val="1"/>
      <w:tblStyleColBandSize w:val="1"/>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insideV w:val="single" w:color="404040" w:themeColor="text1" w:themeTint="BF" w:sz="8" w:space="0"/>
      </w:tblBorders>
    </w:tblPr>
    <w:tcPr>
      <w:shd w:val="clear" w:color="auto" w:fill="C0C0C0" w:themeFill="text1" w:themeFillTint="3F"/>
    </w:tcPr>
    <w:tblStylePr w:type="firstRow">
      <w:rPr>
        <w:b/>
        <w:bCs/>
      </w:rPr>
    </w:tblStylePr>
    <w:tblStylePr w:type="lastRow">
      <w:rPr>
        <w:b/>
        <w:bCs/>
      </w:rPr>
      <w:tblPr/>
      <w:tcPr>
        <w:tcBorders>
          <w:top w:val="single" w:color="404040" w:themeColor="text1" w:themeTint="BF" w:sz="18" w:space="0"/>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saretaertaina-1enfasia">
    <w:name w:val="Medium Grid 1 Accent 1"/>
    <w:basedOn w:val="Taulanormala"/>
    <w:uiPriority w:val="67"/>
    <w:rsid w:val="00CB0664"/>
    <w:pPr>
      <w:spacing w:after="0" w:line="240" w:lineRule="auto"/>
    </w:pPr>
    <w:tblPr>
      <w:tblStyleRowBandSize w:val="1"/>
      <w:tblStyleColBandSize w:val="1"/>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insideV w:val="single" w:color="7BA0CD" w:themeColor="accent1" w:themeTint="BF" w:sz="8" w:space="0"/>
      </w:tblBorders>
    </w:tblPr>
    <w:tcPr>
      <w:shd w:val="clear" w:color="auto" w:fill="D3DFEE" w:themeFill="accent1" w:themeFillTint="3F"/>
    </w:tcPr>
    <w:tblStylePr w:type="firstRow">
      <w:rPr>
        <w:b/>
        <w:bCs/>
      </w:rPr>
    </w:tblStylePr>
    <w:tblStylePr w:type="lastRow">
      <w:rPr>
        <w:b/>
        <w:bCs/>
      </w:rPr>
      <w:tblPr/>
      <w:tcPr>
        <w:tcBorders>
          <w:top w:val="single" w:color="7BA0CD" w:themeColor="accent1" w:themeTint="BF" w:sz="18" w:space="0"/>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saretaertaina-2enfasia">
    <w:name w:val="Medium Grid 1 Accent 2"/>
    <w:basedOn w:val="Taulanormala"/>
    <w:uiPriority w:val="67"/>
    <w:rsid w:val="00CB0664"/>
    <w:pPr>
      <w:spacing w:after="0" w:line="240" w:lineRule="auto"/>
    </w:pPr>
    <w:tblPr>
      <w:tblStyleRowBandSize w:val="1"/>
      <w:tblStyleColBandSize w:val="1"/>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insideV w:val="single" w:color="CF7B79" w:themeColor="accent2" w:themeTint="BF" w:sz="8" w:space="0"/>
      </w:tblBorders>
    </w:tblPr>
    <w:tcPr>
      <w:shd w:val="clear" w:color="auto" w:fill="EFD3D2" w:themeFill="accent2" w:themeFillTint="3F"/>
    </w:tcPr>
    <w:tblStylePr w:type="firstRow">
      <w:rPr>
        <w:b/>
        <w:bCs/>
      </w:rPr>
    </w:tblStylePr>
    <w:tblStylePr w:type="lastRow">
      <w:rPr>
        <w:b/>
        <w:bCs/>
      </w:rPr>
      <w:tblPr/>
      <w:tcPr>
        <w:tcBorders>
          <w:top w:val="single" w:color="CF7B79" w:themeColor="accent2" w:themeTint="BF" w:sz="18" w:space="0"/>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saretaertaina-3enfasia">
    <w:name w:val="Medium Grid 1 Accent 3"/>
    <w:basedOn w:val="Taulanormala"/>
    <w:uiPriority w:val="67"/>
    <w:rsid w:val="00CB0664"/>
    <w:pPr>
      <w:spacing w:after="0" w:line="240" w:lineRule="auto"/>
    </w:pPr>
    <w:tblPr>
      <w:tblStyleRowBandSize w:val="1"/>
      <w:tblStyleColBandSize w:val="1"/>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insideV w:val="single" w:color="B3CC82" w:themeColor="accent3" w:themeTint="BF" w:sz="8" w:space="0"/>
      </w:tblBorders>
    </w:tblPr>
    <w:tcPr>
      <w:shd w:val="clear" w:color="auto" w:fill="E6EED5" w:themeFill="accent3" w:themeFillTint="3F"/>
    </w:tcPr>
    <w:tblStylePr w:type="firstRow">
      <w:rPr>
        <w:b/>
        <w:bCs/>
      </w:rPr>
    </w:tblStylePr>
    <w:tblStylePr w:type="lastRow">
      <w:rPr>
        <w:b/>
        <w:bCs/>
      </w:rPr>
      <w:tblPr/>
      <w:tcPr>
        <w:tcBorders>
          <w:top w:val="single" w:color="B3CC82" w:themeColor="accent3" w:themeTint="BF" w:sz="18" w:space="0"/>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saretaertaina-4enfasia">
    <w:name w:val="Medium Grid 1 Accent 4"/>
    <w:basedOn w:val="Taulanormala"/>
    <w:uiPriority w:val="67"/>
    <w:rsid w:val="00CB0664"/>
    <w:pPr>
      <w:spacing w:after="0" w:line="240" w:lineRule="auto"/>
    </w:pPr>
    <w:tblPr>
      <w:tblStyleRowBandSize w:val="1"/>
      <w:tblStyleColBandSize w:val="1"/>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insideV w:val="single" w:color="9F8AB9" w:themeColor="accent4" w:themeTint="BF" w:sz="8" w:space="0"/>
      </w:tblBorders>
    </w:tblPr>
    <w:tcPr>
      <w:shd w:val="clear" w:color="auto" w:fill="DFD8E8" w:themeFill="accent4" w:themeFillTint="3F"/>
    </w:tcPr>
    <w:tblStylePr w:type="firstRow">
      <w:rPr>
        <w:b/>
        <w:bCs/>
      </w:rPr>
    </w:tblStylePr>
    <w:tblStylePr w:type="lastRow">
      <w:rPr>
        <w:b/>
        <w:bCs/>
      </w:rPr>
      <w:tblPr/>
      <w:tcPr>
        <w:tcBorders>
          <w:top w:val="single" w:color="9F8AB9" w:themeColor="accent4" w:themeTint="BF" w:sz="18" w:space="0"/>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saretaertaina-5enfasia">
    <w:name w:val="Medium Grid 1 Accent 5"/>
    <w:basedOn w:val="Taulanormala"/>
    <w:uiPriority w:val="67"/>
    <w:rsid w:val="00CB0664"/>
    <w:pPr>
      <w:spacing w:after="0" w:line="240" w:lineRule="auto"/>
    </w:pPr>
    <w:tblPr>
      <w:tblStyleRowBandSize w:val="1"/>
      <w:tblStyleColBandSize w:val="1"/>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insideV w:val="single" w:color="78C0D4" w:themeColor="accent5" w:themeTint="BF" w:sz="8" w:space="0"/>
      </w:tblBorders>
    </w:tblPr>
    <w:tcPr>
      <w:shd w:val="clear" w:color="auto" w:fill="D2EAF1" w:themeFill="accent5" w:themeFillTint="3F"/>
    </w:tcPr>
    <w:tblStylePr w:type="firstRow">
      <w:rPr>
        <w:b/>
        <w:bCs/>
      </w:rPr>
    </w:tblStylePr>
    <w:tblStylePr w:type="lastRow">
      <w:rPr>
        <w:b/>
        <w:bCs/>
      </w:rPr>
      <w:tblPr/>
      <w:tcPr>
        <w:tcBorders>
          <w:top w:val="single" w:color="78C0D4" w:themeColor="accent5" w:themeTint="BF" w:sz="18" w:space="0"/>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saretaertaina-6enfasia">
    <w:name w:val="Medium Grid 1 Accent 6"/>
    <w:basedOn w:val="Taulanormala"/>
    <w:uiPriority w:val="67"/>
    <w:rsid w:val="00CB0664"/>
    <w:pPr>
      <w:spacing w:after="0" w:line="240" w:lineRule="auto"/>
    </w:pPr>
    <w:tblPr>
      <w:tblStyleRowBandSize w:val="1"/>
      <w:tblStyleColBandSize w:val="1"/>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insideV w:val="single" w:color="F9B074" w:themeColor="accent6" w:themeTint="BF" w:sz="8" w:space="0"/>
      </w:tblBorders>
    </w:tblPr>
    <w:tcPr>
      <w:shd w:val="clear" w:color="auto" w:fill="FDE4D0" w:themeFill="accent6" w:themeFillTint="3F"/>
    </w:tcPr>
    <w:tblStylePr w:type="firstRow">
      <w:rPr>
        <w:b/>
        <w:bCs/>
      </w:rPr>
    </w:tblStylePr>
    <w:tblStylePr w:type="lastRow">
      <w:rPr>
        <w:b/>
        <w:bCs/>
      </w:rPr>
      <w:tblPr/>
      <w:tcPr>
        <w:tcBorders>
          <w:top w:val="single" w:color="F9B074" w:themeColor="accent6" w:themeTint="BF" w:sz="18" w:space="0"/>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saretaertaina">
    <w:name w:val="Medium Grid 2"/>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color="000000" w:themeColor="text1" w:sz="6" w:space="0"/>
          <w:insideV w:val="single" w:color="000000" w:themeColor="text1" w:sz="6" w:space="0"/>
        </w:tcBorders>
        <w:shd w:val="clear" w:color="auto" w:fill="808080" w:themeFill="text1" w:themeFillTint="7F"/>
      </w:tcPr>
    </w:tblStylePr>
    <w:tblStylePr w:type="nwCell">
      <w:tblPr/>
      <w:tcPr>
        <w:shd w:val="clear" w:color="auto" w:fill="FFFFFF" w:themeFill="background1"/>
      </w:tcPr>
    </w:tblStylePr>
  </w:style>
  <w:style w:type="table" w:styleId="2saretaertaina-1enfasia">
    <w:name w:val="Medium Grid 2 Accent 1"/>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color="4F81BD" w:themeColor="accent1" w:sz="6" w:space="0"/>
          <w:insideV w:val="single" w:color="4F81BD" w:themeColor="accent1" w:sz="6" w:space="0"/>
        </w:tcBorders>
        <w:shd w:val="clear" w:color="auto" w:fill="A7BFDE" w:themeFill="accent1" w:themeFillTint="7F"/>
      </w:tcPr>
    </w:tblStylePr>
    <w:tblStylePr w:type="nwCell">
      <w:tblPr/>
      <w:tcPr>
        <w:shd w:val="clear" w:color="auto" w:fill="FFFFFF" w:themeFill="background1"/>
      </w:tcPr>
    </w:tblStylePr>
  </w:style>
  <w:style w:type="table" w:styleId="2saretaertaina-2enfasia">
    <w:name w:val="Medium Grid 2 Accent 2"/>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color="C0504D" w:themeColor="accent2" w:sz="6" w:space="0"/>
          <w:insideV w:val="single" w:color="C0504D" w:themeColor="accent2" w:sz="6" w:space="0"/>
        </w:tcBorders>
        <w:shd w:val="clear" w:color="auto" w:fill="DFA7A6" w:themeFill="accent2" w:themeFillTint="7F"/>
      </w:tcPr>
    </w:tblStylePr>
    <w:tblStylePr w:type="nwCell">
      <w:tblPr/>
      <w:tcPr>
        <w:shd w:val="clear" w:color="auto" w:fill="FFFFFF" w:themeFill="background1"/>
      </w:tcPr>
    </w:tblStylePr>
  </w:style>
  <w:style w:type="table" w:styleId="2saretaertaina-3enfasia">
    <w:name w:val="Medium Grid 2 Accent 3"/>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color="9BBB59" w:themeColor="accent3" w:sz="6" w:space="0"/>
          <w:insideV w:val="single" w:color="9BBB59" w:themeColor="accent3" w:sz="6" w:space="0"/>
        </w:tcBorders>
        <w:shd w:val="clear" w:color="auto" w:fill="CDDDAC" w:themeFill="accent3" w:themeFillTint="7F"/>
      </w:tcPr>
    </w:tblStylePr>
    <w:tblStylePr w:type="nwCell">
      <w:tblPr/>
      <w:tcPr>
        <w:shd w:val="clear" w:color="auto" w:fill="FFFFFF" w:themeFill="background1"/>
      </w:tcPr>
    </w:tblStylePr>
  </w:style>
  <w:style w:type="table" w:styleId="2saretaertaina-4enfasia">
    <w:name w:val="Medium Grid 2 Accent 4"/>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color="8064A2" w:themeColor="accent4" w:sz="6" w:space="0"/>
          <w:insideV w:val="single" w:color="8064A2" w:themeColor="accent4" w:sz="6" w:space="0"/>
        </w:tcBorders>
        <w:shd w:val="clear" w:color="auto" w:fill="BFB1D0" w:themeFill="accent4" w:themeFillTint="7F"/>
      </w:tcPr>
    </w:tblStylePr>
    <w:tblStylePr w:type="nwCell">
      <w:tblPr/>
      <w:tcPr>
        <w:shd w:val="clear" w:color="auto" w:fill="FFFFFF" w:themeFill="background1"/>
      </w:tcPr>
    </w:tblStylePr>
  </w:style>
  <w:style w:type="table" w:styleId="2saretaertaina-5enfasia">
    <w:name w:val="Medium Grid 2 Accent 5"/>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color="4BACC6" w:themeColor="accent5" w:sz="6" w:space="0"/>
          <w:insideV w:val="single" w:color="4BACC6" w:themeColor="accent5" w:sz="6" w:space="0"/>
        </w:tcBorders>
        <w:shd w:val="clear" w:color="auto" w:fill="A5D5E2" w:themeFill="accent5" w:themeFillTint="7F"/>
      </w:tcPr>
    </w:tblStylePr>
    <w:tblStylePr w:type="nwCell">
      <w:tblPr/>
      <w:tcPr>
        <w:shd w:val="clear" w:color="auto" w:fill="FFFFFF" w:themeFill="background1"/>
      </w:tcPr>
    </w:tblStylePr>
  </w:style>
  <w:style w:type="table" w:styleId="2saretaertaina-6enfasia">
    <w:name w:val="Medium Grid 2 Accent 6"/>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color="F79646" w:themeColor="accent6" w:sz="6" w:space="0"/>
          <w:insideV w:val="single" w:color="F79646" w:themeColor="accent6" w:sz="6" w:space="0"/>
        </w:tcBorders>
        <w:shd w:val="clear" w:color="auto" w:fill="FBCAA2" w:themeFill="accent6" w:themeFillTint="7F"/>
      </w:tcPr>
    </w:tblStylePr>
    <w:tblStylePr w:type="nwCell">
      <w:tblPr/>
      <w:tcPr>
        <w:shd w:val="clear" w:color="auto" w:fill="FFFFFF" w:themeFill="background1"/>
      </w:tcPr>
    </w:tblStylePr>
  </w:style>
  <w:style w:type="table" w:styleId="3saretaertaina">
    <w:name w:val="Medium Grid 3"/>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C0C0C0" w:themeFill="text1"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000000" w:themeFill="text1"/>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000000" w:themeFill="text1"/>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000000" w:themeFill="text1"/>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000000" w:themeFill="tex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808080" w:themeFill="tex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808080" w:themeFill="text1" w:themeFillTint="7F"/>
      </w:tcPr>
    </w:tblStylePr>
  </w:style>
  <w:style w:type="table" w:styleId="3saretaertaina-1enfasia">
    <w:name w:val="Medium Grid 3 Accent 1"/>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3DFEE" w:themeFill="accent1"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4F81BD" w:themeFill="accent1"/>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4F81BD" w:themeFill="accent1"/>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4F81BD" w:themeFill="accent1"/>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4F81BD" w:themeFill="accen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7BFDE" w:themeFill="accen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7BFDE" w:themeFill="accent1" w:themeFillTint="7F"/>
      </w:tcPr>
    </w:tblStylePr>
  </w:style>
  <w:style w:type="table" w:styleId="3saretaertaina-2enfasia">
    <w:name w:val="Medium Grid 3 Accent 2"/>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EFD3D2" w:themeFill="accent2"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C0504D" w:themeFill="accent2"/>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C0504D" w:themeFill="accent2"/>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C0504D" w:themeFill="accent2"/>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C0504D" w:themeFill="accent2"/>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DFA7A6" w:themeFill="accent2"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DFA7A6" w:themeFill="accent2" w:themeFillTint="7F"/>
      </w:tcPr>
    </w:tblStylePr>
  </w:style>
  <w:style w:type="table" w:styleId="3saretaertaina-3enfasia">
    <w:name w:val="Medium Grid 3 Accent 3"/>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E6EED5" w:themeFill="accent3"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9BBB59" w:themeFill="accent3"/>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9BBB59" w:themeFill="accent3"/>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9BBB59" w:themeFill="accent3"/>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9BBB59" w:themeFill="accent3"/>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CDDDAC" w:themeFill="accent3"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CDDDAC" w:themeFill="accent3" w:themeFillTint="7F"/>
      </w:tcPr>
    </w:tblStylePr>
  </w:style>
  <w:style w:type="table" w:styleId="3saretaertaina-4enfasia">
    <w:name w:val="Medium Grid 3 Accent 4"/>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FD8E8" w:themeFill="accent4"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8064A2" w:themeFill="accent4"/>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8064A2" w:themeFill="accent4"/>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8064A2" w:themeFill="accent4"/>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8064A2" w:themeFill="accent4"/>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BFB1D0" w:themeFill="accent4"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BFB1D0" w:themeFill="accent4" w:themeFillTint="7F"/>
      </w:tcPr>
    </w:tblStylePr>
  </w:style>
  <w:style w:type="table" w:styleId="3saretaertaina-5enfasia">
    <w:name w:val="Medium Grid 3 Accent 5"/>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2EAF1" w:themeFill="accent5"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4BACC6" w:themeFill="accent5"/>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4BACC6" w:themeFill="accent5"/>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4BACC6" w:themeFill="accent5"/>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4BACC6" w:themeFill="accent5"/>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5D5E2" w:themeFill="accent5"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5D5E2" w:themeFill="accent5" w:themeFillTint="7F"/>
      </w:tcPr>
    </w:tblStylePr>
  </w:style>
  <w:style w:type="table" w:styleId="3saretaertaina-6enfasia">
    <w:name w:val="Medium Grid 3 Accent 6"/>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FDE4D0" w:themeFill="accent6"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F79646" w:themeFill="accent6"/>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F79646" w:themeFill="accent6"/>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F79646" w:themeFill="accent6"/>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F79646" w:themeFill="accent6"/>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FBCAA2" w:themeFill="accent6"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FBCAA2" w:themeFill="accent6" w:themeFillTint="7F"/>
      </w:tcPr>
    </w:tblStylePr>
  </w:style>
  <w:style w:type="table" w:styleId="Zerrendailuna">
    <w:name w:val="Dark List"/>
    <w:basedOn w:val="Taulanormala"/>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color="FFFFFF" w:themeColor="background1" w:sz="18" w:space="0"/>
          <w:insideH w:val="nil"/>
          <w:insideV w:val="nil"/>
        </w:tcBorders>
        <w:shd w:val="clear" w:color="auto" w:fill="000000" w:themeFill="text1" w:themeFillShade="BF"/>
      </w:tcPr>
    </w:tblStylePr>
    <w:tblStylePr w:type="lastCol">
      <w:tblPr/>
      <w:tcPr>
        <w:tcBorders>
          <w:top w:val="nil"/>
          <w:left w:val="single" w:color="FFFFFF" w:themeColor="background1" w:sz="18" w:space="0"/>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Zerrendailuna-1enfasia">
    <w:name w:val="Dark List Accent 1"/>
    <w:basedOn w:val="Taulanormala"/>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color="FFFFFF" w:themeColor="background1" w:sz="18" w:space="0"/>
          <w:insideH w:val="nil"/>
          <w:insideV w:val="nil"/>
        </w:tcBorders>
        <w:shd w:val="clear" w:color="auto" w:fill="365F91" w:themeFill="accent1" w:themeFillShade="BF"/>
      </w:tcPr>
    </w:tblStylePr>
    <w:tblStylePr w:type="lastCol">
      <w:tblPr/>
      <w:tcPr>
        <w:tcBorders>
          <w:top w:val="nil"/>
          <w:left w:val="single" w:color="FFFFFF" w:themeColor="background1" w:sz="18" w:space="0"/>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Zerrendailuna-2enfasia">
    <w:name w:val="Dark List Accent 2"/>
    <w:basedOn w:val="Taulanormala"/>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color="FFFFFF" w:themeColor="background1" w:sz="18" w:space="0"/>
          <w:insideH w:val="nil"/>
          <w:insideV w:val="nil"/>
        </w:tcBorders>
        <w:shd w:val="clear" w:color="auto" w:fill="943634" w:themeFill="accent2" w:themeFillShade="BF"/>
      </w:tcPr>
    </w:tblStylePr>
    <w:tblStylePr w:type="lastCol">
      <w:tblPr/>
      <w:tcPr>
        <w:tcBorders>
          <w:top w:val="nil"/>
          <w:left w:val="single" w:color="FFFFFF" w:themeColor="background1" w:sz="18" w:space="0"/>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Zerrendailuna-3enfasia">
    <w:name w:val="Dark List Accent 3"/>
    <w:basedOn w:val="Taulanormala"/>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color="FFFFFF" w:themeColor="background1" w:sz="18" w:space="0"/>
          <w:insideH w:val="nil"/>
          <w:insideV w:val="nil"/>
        </w:tcBorders>
        <w:shd w:val="clear" w:color="auto" w:fill="76923C" w:themeFill="accent3" w:themeFillShade="BF"/>
      </w:tcPr>
    </w:tblStylePr>
    <w:tblStylePr w:type="lastCol">
      <w:tblPr/>
      <w:tcPr>
        <w:tcBorders>
          <w:top w:val="nil"/>
          <w:left w:val="single" w:color="FFFFFF" w:themeColor="background1" w:sz="18" w:space="0"/>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Zerrendailuna-4enfasia">
    <w:name w:val="Dark List Accent 4"/>
    <w:basedOn w:val="Taulanormala"/>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color="FFFFFF" w:themeColor="background1" w:sz="18" w:space="0"/>
          <w:insideH w:val="nil"/>
          <w:insideV w:val="nil"/>
        </w:tcBorders>
        <w:shd w:val="clear" w:color="auto" w:fill="5F497A" w:themeFill="accent4" w:themeFillShade="BF"/>
      </w:tcPr>
    </w:tblStylePr>
    <w:tblStylePr w:type="lastCol">
      <w:tblPr/>
      <w:tcPr>
        <w:tcBorders>
          <w:top w:val="nil"/>
          <w:left w:val="single" w:color="FFFFFF" w:themeColor="background1" w:sz="18" w:space="0"/>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Zerrendailuna-5enfasia">
    <w:name w:val="Dark List Accent 5"/>
    <w:basedOn w:val="Taulanormala"/>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color="FFFFFF" w:themeColor="background1" w:sz="18" w:space="0"/>
          <w:insideH w:val="nil"/>
          <w:insideV w:val="nil"/>
        </w:tcBorders>
        <w:shd w:val="clear" w:color="auto" w:fill="31849B" w:themeFill="accent5" w:themeFillShade="BF"/>
      </w:tcPr>
    </w:tblStylePr>
    <w:tblStylePr w:type="lastCol">
      <w:tblPr/>
      <w:tcPr>
        <w:tcBorders>
          <w:top w:val="nil"/>
          <w:left w:val="single" w:color="FFFFFF" w:themeColor="background1" w:sz="18" w:space="0"/>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Zerrendailuna-6enfasia">
    <w:name w:val="Dark List Accent 6"/>
    <w:basedOn w:val="Taulanormala"/>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color="FFFFFF" w:themeColor="background1" w:sz="18" w:space="0"/>
          <w:insideH w:val="nil"/>
          <w:insideV w:val="nil"/>
        </w:tcBorders>
        <w:shd w:val="clear" w:color="auto" w:fill="E36C0A" w:themeFill="accent6" w:themeFillShade="BF"/>
      </w:tcPr>
    </w:tblStylePr>
    <w:tblStylePr w:type="lastCol">
      <w:tblPr/>
      <w:tcPr>
        <w:tcBorders>
          <w:top w:val="nil"/>
          <w:left w:val="single" w:color="FFFFFF" w:themeColor="background1" w:sz="18" w:space="0"/>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Koloretakoitzaldura">
    <w:name w:val="Colorful Shading"/>
    <w:basedOn w:val="Taulanormala"/>
    <w:uiPriority w:val="71"/>
    <w:rsid w:val="00CB0664"/>
    <w:pPr>
      <w:spacing w:after="0" w:line="240" w:lineRule="auto"/>
    </w:pPr>
    <w:rPr>
      <w:color w:val="000000" w:themeColor="text1"/>
    </w:rPr>
    <w:tblPr>
      <w:tblStyleRowBandSize w:val="1"/>
      <w:tblStyleColBandSize w:val="1"/>
      <w:tblBorders>
        <w:top w:val="single" w:color="C0504D" w:themeColor="accent2" w:sz="24" w:space="0"/>
        <w:left w:val="single" w:color="000000" w:themeColor="text1" w:sz="4" w:space="0"/>
        <w:bottom w:val="single" w:color="000000" w:themeColor="text1" w:sz="4" w:space="0"/>
        <w:right w:val="single" w:color="000000" w:themeColor="text1" w:sz="4" w:space="0"/>
        <w:insideH w:val="single" w:color="FFFFFF" w:themeColor="background1" w:sz="4" w:space="0"/>
        <w:insideV w:val="single" w:color="FFFFFF" w:themeColor="background1" w:sz="4" w:space="0"/>
      </w:tblBorders>
    </w:tblPr>
    <w:tcPr>
      <w:shd w:val="clear" w:color="auto" w:fill="E6E6E6" w:themeFill="tex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color="000000" w:themeColor="text1" w:themeShade="99" w:sz="4" w:space="0"/>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Koloretakoitzaldura-1enfasia">
    <w:name w:val="Colorful Shading Accent 1"/>
    <w:basedOn w:val="Taulanormala"/>
    <w:uiPriority w:val="71"/>
    <w:rsid w:val="00CB0664"/>
    <w:pPr>
      <w:spacing w:after="0" w:line="240" w:lineRule="auto"/>
    </w:pPr>
    <w:rPr>
      <w:color w:val="000000" w:themeColor="text1"/>
    </w:rPr>
    <w:tblPr>
      <w:tblStyleRowBandSize w:val="1"/>
      <w:tblStyleColBandSize w:val="1"/>
      <w:tblBorders>
        <w:top w:val="single" w:color="C0504D" w:themeColor="accent2" w:sz="24" w:space="0"/>
        <w:left w:val="single" w:color="4F81BD" w:themeColor="accent1" w:sz="4" w:space="0"/>
        <w:bottom w:val="single" w:color="4F81BD" w:themeColor="accent1" w:sz="4" w:space="0"/>
        <w:right w:val="single" w:color="4F81BD" w:themeColor="accent1" w:sz="4" w:space="0"/>
        <w:insideH w:val="single" w:color="FFFFFF" w:themeColor="background1" w:sz="4" w:space="0"/>
        <w:insideV w:val="single" w:color="FFFFFF" w:themeColor="background1" w:sz="4" w:space="0"/>
      </w:tblBorders>
    </w:tblPr>
    <w:tcPr>
      <w:shd w:val="clear" w:color="auto" w:fill="EDF2F8" w:themeFill="accen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color="2C4C74" w:themeColor="accent1" w:themeShade="99" w:sz="4" w:space="0"/>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Koloretakoitzaldura-2enfasia">
    <w:name w:val="Colorful Shading Accent 2"/>
    <w:basedOn w:val="Taulanormala"/>
    <w:uiPriority w:val="71"/>
    <w:rsid w:val="00CB0664"/>
    <w:pPr>
      <w:spacing w:after="0" w:line="240" w:lineRule="auto"/>
    </w:pPr>
    <w:rPr>
      <w:color w:val="000000" w:themeColor="text1"/>
    </w:rPr>
    <w:tblPr>
      <w:tblStyleRowBandSize w:val="1"/>
      <w:tblStyleColBandSize w:val="1"/>
      <w:tblBorders>
        <w:top w:val="single" w:color="C0504D" w:themeColor="accent2" w:sz="24" w:space="0"/>
        <w:left w:val="single" w:color="C0504D" w:themeColor="accent2" w:sz="4" w:space="0"/>
        <w:bottom w:val="single" w:color="C0504D" w:themeColor="accent2" w:sz="4" w:space="0"/>
        <w:right w:val="single" w:color="C0504D" w:themeColor="accent2" w:sz="4" w:space="0"/>
        <w:insideH w:val="single" w:color="FFFFFF" w:themeColor="background1" w:sz="4" w:space="0"/>
        <w:insideV w:val="single" w:color="FFFFFF" w:themeColor="background1" w:sz="4" w:space="0"/>
      </w:tblBorders>
    </w:tblPr>
    <w:tcPr>
      <w:shd w:val="clear" w:color="auto" w:fill="F8EDED" w:themeFill="accent2"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color="772C2A" w:themeColor="accent2" w:themeShade="99" w:sz="4" w:space="0"/>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Koloretakoitzaldura-3enfasia">
    <w:name w:val="Colorful Shading Accent 3"/>
    <w:basedOn w:val="Taulanormala"/>
    <w:uiPriority w:val="71"/>
    <w:rsid w:val="00CB0664"/>
    <w:pPr>
      <w:spacing w:after="0" w:line="240" w:lineRule="auto"/>
    </w:pPr>
    <w:rPr>
      <w:color w:val="000000" w:themeColor="text1"/>
    </w:rPr>
    <w:tblPr>
      <w:tblStyleRowBandSize w:val="1"/>
      <w:tblStyleColBandSize w:val="1"/>
      <w:tblBorders>
        <w:top w:val="single" w:color="8064A2" w:themeColor="accent4" w:sz="24" w:space="0"/>
        <w:left w:val="single" w:color="9BBB59" w:themeColor="accent3" w:sz="4" w:space="0"/>
        <w:bottom w:val="single" w:color="9BBB59" w:themeColor="accent3" w:sz="4" w:space="0"/>
        <w:right w:val="single" w:color="9BBB59" w:themeColor="accent3" w:sz="4" w:space="0"/>
        <w:insideH w:val="single" w:color="FFFFFF" w:themeColor="background1" w:sz="4" w:space="0"/>
        <w:insideV w:val="single" w:color="FFFFFF" w:themeColor="background1" w:sz="4" w:space="0"/>
      </w:tblBorders>
    </w:tblPr>
    <w:tcPr>
      <w:shd w:val="clear" w:color="auto" w:fill="F5F8EE" w:themeFill="accent3" w:themeFillTint="19"/>
    </w:tcPr>
    <w:tblStylePr w:type="firstRow">
      <w:rPr>
        <w:b/>
        <w:bCs/>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color="5E7530" w:themeColor="accent3" w:themeShade="99" w:sz="4" w:space="0"/>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Koloretakoitzaldura-4enfasia">
    <w:name w:val="Colorful Shading Accent 4"/>
    <w:basedOn w:val="Taulanormala"/>
    <w:uiPriority w:val="71"/>
    <w:rsid w:val="00CB0664"/>
    <w:pPr>
      <w:spacing w:after="0" w:line="240" w:lineRule="auto"/>
    </w:pPr>
    <w:rPr>
      <w:color w:val="000000" w:themeColor="text1"/>
    </w:rPr>
    <w:tblPr>
      <w:tblStyleRowBandSize w:val="1"/>
      <w:tblStyleColBandSize w:val="1"/>
      <w:tblBorders>
        <w:top w:val="single" w:color="9BBB59" w:themeColor="accent3" w:sz="24" w:space="0"/>
        <w:left w:val="single" w:color="8064A2" w:themeColor="accent4" w:sz="4" w:space="0"/>
        <w:bottom w:val="single" w:color="8064A2" w:themeColor="accent4" w:sz="4" w:space="0"/>
        <w:right w:val="single" w:color="8064A2" w:themeColor="accent4" w:sz="4" w:space="0"/>
        <w:insideH w:val="single" w:color="FFFFFF" w:themeColor="background1" w:sz="4" w:space="0"/>
        <w:insideV w:val="single" w:color="FFFFFF" w:themeColor="background1" w:sz="4" w:space="0"/>
      </w:tblBorders>
    </w:tblPr>
    <w:tcPr>
      <w:shd w:val="clear" w:color="auto" w:fill="F2EFF6" w:themeFill="accent4" w:themeFillTint="19"/>
    </w:tcPr>
    <w:tblStylePr w:type="firstRow">
      <w:rPr>
        <w:b/>
        <w:bCs/>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color="4C3B62" w:themeColor="accent4" w:themeShade="99" w:sz="4" w:space="0"/>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Koloretakoitzaldura-5enfasia">
    <w:name w:val="Colorful Shading Accent 5"/>
    <w:basedOn w:val="Taulanormala"/>
    <w:uiPriority w:val="71"/>
    <w:rsid w:val="00CB0664"/>
    <w:pPr>
      <w:spacing w:after="0" w:line="240" w:lineRule="auto"/>
    </w:pPr>
    <w:rPr>
      <w:color w:val="000000" w:themeColor="text1"/>
    </w:rPr>
    <w:tblPr>
      <w:tblStyleRowBandSize w:val="1"/>
      <w:tblStyleColBandSize w:val="1"/>
      <w:tblBorders>
        <w:top w:val="single" w:color="F79646" w:themeColor="accent6" w:sz="24" w:space="0"/>
        <w:left w:val="single" w:color="4BACC6" w:themeColor="accent5" w:sz="4" w:space="0"/>
        <w:bottom w:val="single" w:color="4BACC6" w:themeColor="accent5" w:sz="4" w:space="0"/>
        <w:right w:val="single" w:color="4BACC6" w:themeColor="accent5" w:sz="4" w:space="0"/>
        <w:insideH w:val="single" w:color="FFFFFF" w:themeColor="background1" w:sz="4" w:space="0"/>
        <w:insideV w:val="single" w:color="FFFFFF" w:themeColor="background1" w:sz="4" w:space="0"/>
      </w:tblBorders>
    </w:tblPr>
    <w:tcPr>
      <w:shd w:val="clear" w:color="auto" w:fill="EDF6F9" w:themeFill="accent5" w:themeFillTint="19"/>
    </w:tcPr>
    <w:tblStylePr w:type="firstRow">
      <w:rPr>
        <w:b/>
        <w:bCs/>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color="276A7C" w:themeColor="accent5" w:themeShade="99" w:sz="4" w:space="0"/>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Koloretakoitzaldura-6enfasia">
    <w:name w:val="Colorful Shading Accent 6"/>
    <w:basedOn w:val="Taulanormala"/>
    <w:uiPriority w:val="71"/>
    <w:rsid w:val="00CB0664"/>
    <w:pPr>
      <w:spacing w:after="0" w:line="240" w:lineRule="auto"/>
    </w:pPr>
    <w:rPr>
      <w:color w:val="000000" w:themeColor="text1"/>
    </w:rPr>
    <w:tblPr>
      <w:tblStyleRowBandSize w:val="1"/>
      <w:tblStyleColBandSize w:val="1"/>
      <w:tblBorders>
        <w:top w:val="single" w:color="4BACC6" w:themeColor="accent5" w:sz="24" w:space="0"/>
        <w:left w:val="single" w:color="F79646" w:themeColor="accent6" w:sz="4" w:space="0"/>
        <w:bottom w:val="single" w:color="F79646" w:themeColor="accent6" w:sz="4" w:space="0"/>
        <w:right w:val="single" w:color="F79646" w:themeColor="accent6" w:sz="4" w:space="0"/>
        <w:insideH w:val="single" w:color="FFFFFF" w:themeColor="background1" w:sz="4" w:space="0"/>
        <w:insideV w:val="single" w:color="FFFFFF" w:themeColor="background1" w:sz="4" w:space="0"/>
      </w:tblBorders>
    </w:tblPr>
    <w:tcPr>
      <w:shd w:val="clear" w:color="auto" w:fill="FEF4EC" w:themeFill="accent6" w:themeFillTint="19"/>
    </w:tcPr>
    <w:tblStylePr w:type="firstRow">
      <w:rPr>
        <w:b/>
        <w:bCs/>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color="B65608" w:themeColor="accent6" w:themeShade="99" w:sz="4" w:space="0"/>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Koloretakozerrenda">
    <w:name w:val="Colorful List"/>
    <w:basedOn w:val="Taulanormala"/>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Zerrendakoloretsua-1enfasia">
    <w:name w:val="Colorful List Accent 1"/>
    <w:basedOn w:val="Taulanormala"/>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Zerrendakoloretsua-2enfasia">
    <w:name w:val="Colorful List Accent 2"/>
    <w:basedOn w:val="Taulanormala"/>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Zerrendakoloretsua-3enfasia">
    <w:name w:val="Colorful List Accent 3"/>
    <w:basedOn w:val="Taulanormala"/>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color="FFFFFF" w:themeColor="background1" w:sz="12" w:space="0"/>
        </w:tcBorders>
        <w:shd w:val="clear" w:color="auto" w:fill="664E82" w:themeFill="accent4" w:themeFillShade="CC"/>
      </w:tcPr>
    </w:tblStylePr>
    <w:tblStylePr w:type="lastRow">
      <w:rPr>
        <w:b/>
        <w:bCs/>
        <w:color w:val="664E82" w:themeColor="accent4"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Zerrendakoloretsua-4enfasia">
    <w:name w:val="Colorful List Accent 4"/>
    <w:basedOn w:val="Taulanormala"/>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color="FFFFFF" w:themeColor="background1" w:sz="12" w:space="0"/>
        </w:tcBorders>
        <w:shd w:val="clear" w:color="auto" w:fill="7E9C40" w:themeFill="accent3" w:themeFillShade="CC"/>
      </w:tcPr>
    </w:tblStylePr>
    <w:tblStylePr w:type="lastRow">
      <w:rPr>
        <w:b/>
        <w:bCs/>
        <w:color w:val="7E9C40" w:themeColor="accent3"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Zerrendakoloretsua-5enfasia">
    <w:name w:val="Colorful List Accent 5"/>
    <w:basedOn w:val="Taulanormala"/>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color="FFFFFF" w:themeColor="background1" w:sz="12" w:space="0"/>
        </w:tcBorders>
        <w:shd w:val="clear" w:color="auto" w:fill="F2730A" w:themeFill="accent6" w:themeFillShade="CC"/>
      </w:tcPr>
    </w:tblStylePr>
    <w:tblStylePr w:type="lastRow">
      <w:rPr>
        <w:b/>
        <w:bCs/>
        <w:color w:val="F2730A" w:themeColor="accent6"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Zerrendakoloretsua-6enfasia">
    <w:name w:val="Colorful List Accent 6"/>
    <w:basedOn w:val="Taulanormala"/>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color="FFFFFF" w:themeColor="background1" w:sz="12" w:space="0"/>
        </w:tcBorders>
        <w:shd w:val="clear" w:color="auto" w:fill="348DA5" w:themeFill="accent5" w:themeFillShade="CC"/>
      </w:tcPr>
    </w:tblStylePr>
    <w:tblStylePr w:type="lastRow">
      <w:rPr>
        <w:b/>
        <w:bCs/>
        <w:color w:val="348DA5" w:themeColor="accent5"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Koloretakosareta">
    <w:name w:val="Colorful Grid"/>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Koloretakosareta-1enfasia">
    <w:name w:val="Colorful Grid Accent 1"/>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Koloretakosareta-2enfasia">
    <w:name w:val="Colorful Grid Accent 2"/>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Koloretakosareta-3enfasia">
    <w:name w:val="Colorful Grid Accent 3"/>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Koloretakosareta-4enfasia">
    <w:name w:val="Colorful Grid Accent 4"/>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Koloretakosareta-5enfasia">
    <w:name w:val="Colorful Grid Accent 5"/>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Koloretakosareta-6enfasia">
    <w:name w:val="Colorful Grid Accent 6"/>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iperesteka">
    <w:name w:val="Hyperlink"/>
    <w:basedOn w:val="Paragrafoarenletra-tipolehenetsia"/>
    <w:uiPriority w:val="99"/>
    <w:unhideWhenUsed/>
    <w:rsid w:val="00A46CBB"/>
    <w:rPr>
      <w:color w:val="0000FF" w:themeColor="hyperlink"/>
      <w:u w:val="single"/>
    </w:rPr>
  </w:style>
  <w:style w:type="character" w:styleId="BisitatutakoHiperesteka">
    <w:name w:val="FollowedHyperlink"/>
    <w:basedOn w:val="Paragrafoarenletra-tipolehenetsia"/>
    <w:uiPriority w:val="99"/>
    <w:semiHidden/>
    <w:unhideWhenUsed/>
    <w:rsid w:val="00A46CBB"/>
    <w:rPr>
      <w:color w:val="800080" w:themeColor="followedHyperlink"/>
      <w:u w:val="single"/>
    </w:rPr>
  </w:style>
  <w:style w:type="paragraph" w:styleId="Normalaweb">
    <w:name w:val="Normal (Web)"/>
    <w:basedOn w:val="Normala"/>
    <w:uiPriority w:val="99"/>
    <w:unhideWhenUsed/>
    <w:rsid w:val="00E447B9"/>
    <w:pPr>
      <w:spacing w:before="100" w:beforeAutospacing="1" w:after="100" w:afterAutospacing="1" w:line="240" w:lineRule="auto"/>
    </w:pPr>
    <w:rPr>
      <w:rFonts w:ascii="Times New Roman" w:hAnsi="Times New Roman" w:eastAsia="Times New Roman" w:cs="Times New Roman"/>
      <w:sz w:val="24"/>
      <w:szCs w:val="24"/>
      <w:lang w:val="eu-ES" w:eastAsia="eu-ES"/>
    </w:rPr>
  </w:style>
  <w:style w:type="character" w:styleId="citation-299" w:customStyle="1">
    <w:name w:val="citation-299"/>
    <w:basedOn w:val="Paragrafoarenletra-tipolehenetsia"/>
    <w:rsid w:val="000B27C0"/>
  </w:style>
  <w:style w:type="character" w:styleId="citation-298" w:customStyle="1">
    <w:name w:val="citation-298"/>
    <w:basedOn w:val="Paragrafoarenletra-tipolehenetsia"/>
    <w:rsid w:val="000B27C0"/>
  </w:style>
  <w:style w:type="character" w:styleId="citation-297" w:customStyle="1">
    <w:name w:val="citation-297"/>
    <w:basedOn w:val="Paragrafoarenletra-tipolehenetsia"/>
    <w:rsid w:val="000B27C0"/>
  </w:style>
  <w:style w:type="character" w:styleId="citation-296" w:customStyle="1">
    <w:name w:val="citation-296"/>
    <w:basedOn w:val="Paragrafoarenletra-tipolehenetsia"/>
    <w:rsid w:val="000B27C0"/>
  </w:style>
  <w:style w:type="character" w:styleId="citation-295" w:customStyle="1">
    <w:name w:val="citation-295"/>
    <w:basedOn w:val="Paragrafoarenletra-tipolehenetsia"/>
    <w:rsid w:val="000B27C0"/>
  </w:style>
  <w:style w:type="character" w:styleId="citation-294" w:customStyle="1">
    <w:name w:val="citation-294"/>
    <w:basedOn w:val="Paragrafoarenletra-tipolehenetsia"/>
    <w:rsid w:val="000B27C0"/>
  </w:style>
  <w:style w:type="character" w:styleId="citation-293" w:customStyle="1">
    <w:name w:val="citation-293"/>
    <w:basedOn w:val="Paragrafoarenletra-tipolehenetsia"/>
    <w:rsid w:val="000B27C0"/>
  </w:style>
  <w:style w:type="character" w:styleId="citation-292" w:customStyle="1">
    <w:name w:val="citation-292"/>
    <w:basedOn w:val="Paragrafoarenletra-tipolehenetsia"/>
    <w:rsid w:val="000B27C0"/>
  </w:style>
  <w:style w:type="character" w:styleId="citation-291" w:customStyle="1">
    <w:name w:val="citation-291"/>
    <w:basedOn w:val="Paragrafoarenletra-tipolehenetsia"/>
    <w:rsid w:val="000B27C0"/>
  </w:style>
  <w:style w:type="character" w:styleId="citation-290" w:customStyle="1">
    <w:name w:val="citation-290"/>
    <w:basedOn w:val="Paragrafoarenletra-tipolehenetsia"/>
    <w:rsid w:val="000B27C0"/>
  </w:style>
  <w:style w:type="character" w:styleId="citation-289" w:customStyle="1">
    <w:name w:val="citation-289"/>
    <w:basedOn w:val="Paragrafoarenletra-tipolehenetsia"/>
    <w:rsid w:val="000B27C0"/>
  </w:style>
  <w:style w:type="character" w:styleId="citation-288" w:customStyle="1">
    <w:name w:val="citation-288"/>
    <w:basedOn w:val="Paragrafoarenletra-tipolehenetsia"/>
    <w:rsid w:val="000B27C0"/>
  </w:style>
  <w:style w:type="character" w:styleId="citation-287" w:customStyle="1">
    <w:name w:val="citation-287"/>
    <w:basedOn w:val="Paragrafoarenletra-tipolehenetsia"/>
    <w:rsid w:val="000B27C0"/>
  </w:style>
  <w:style w:type="character" w:styleId="citation-286" w:customStyle="1">
    <w:name w:val="citation-286"/>
    <w:basedOn w:val="Paragrafoarenletra-tipolehenetsia"/>
    <w:rsid w:val="000B27C0"/>
  </w:style>
  <w:style w:type="character" w:styleId="citation-285" w:customStyle="1">
    <w:name w:val="citation-285"/>
    <w:basedOn w:val="Paragrafoarenletra-tipolehenetsia"/>
    <w:rsid w:val="000B27C0"/>
  </w:style>
  <w:style w:type="character" w:styleId="citation-284" w:customStyle="1">
    <w:name w:val="citation-284"/>
    <w:basedOn w:val="Paragrafoarenletra-tipolehenetsia"/>
    <w:rsid w:val="000B27C0"/>
  </w:style>
  <w:style w:type="character" w:styleId="citation-283" w:customStyle="1">
    <w:name w:val="citation-283"/>
    <w:basedOn w:val="Paragrafoarenletra-tipolehenetsia"/>
    <w:rsid w:val="000B27C0"/>
  </w:style>
  <w:style w:type="character" w:styleId="citation-282" w:customStyle="1">
    <w:name w:val="citation-282"/>
    <w:basedOn w:val="Paragrafoarenletra-tipolehenetsia"/>
    <w:rsid w:val="000B27C0"/>
  </w:style>
  <w:style w:type="character" w:styleId="citation-281" w:customStyle="1">
    <w:name w:val="citation-281"/>
    <w:basedOn w:val="Paragrafoarenletra-tipolehenetsia"/>
    <w:rsid w:val="000B27C0"/>
  </w:style>
  <w:style w:type="character" w:styleId="citation-280" w:customStyle="1">
    <w:name w:val="citation-280"/>
    <w:basedOn w:val="Paragrafoarenletra-tipolehenetsia"/>
    <w:rsid w:val="000B27C0"/>
  </w:style>
  <w:style w:type="character" w:styleId="citation-279" w:customStyle="1">
    <w:name w:val="citation-279"/>
    <w:basedOn w:val="Paragrafoarenletra-tipolehenetsia"/>
    <w:rsid w:val="000B27C0"/>
  </w:style>
  <w:style w:type="character" w:styleId="citation-278" w:customStyle="1">
    <w:name w:val="citation-278"/>
    <w:basedOn w:val="Paragrafoarenletra-tipolehenetsia"/>
    <w:rsid w:val="000B27C0"/>
  </w:style>
  <w:style w:type="character" w:styleId="citation-277" w:customStyle="1">
    <w:name w:val="citation-277"/>
    <w:basedOn w:val="Paragrafoarenletra-tipolehenetsia"/>
    <w:rsid w:val="000B27C0"/>
  </w:style>
  <w:style w:type="character" w:styleId="citation-276" w:customStyle="1">
    <w:name w:val="citation-276"/>
    <w:basedOn w:val="Paragrafoarenletra-tipolehenetsia"/>
    <w:rsid w:val="000B27C0"/>
  </w:style>
  <w:style w:type="character" w:styleId="citation-275" w:customStyle="1">
    <w:name w:val="citation-275"/>
    <w:basedOn w:val="Paragrafoarenletra-tipolehenetsia"/>
    <w:rsid w:val="000B27C0"/>
  </w:style>
  <w:style w:type="character" w:styleId="citation-274" w:customStyle="1">
    <w:name w:val="citation-274"/>
    <w:basedOn w:val="Paragrafoarenletra-tipolehenetsia"/>
    <w:rsid w:val="000B27C0"/>
  </w:style>
  <w:style w:type="character" w:styleId="citation-273" w:customStyle="1">
    <w:name w:val="citation-273"/>
    <w:basedOn w:val="Paragrafoarenletra-tipolehenetsia"/>
    <w:rsid w:val="000B27C0"/>
  </w:style>
  <w:style w:type="character" w:styleId="citation-272" w:customStyle="1">
    <w:name w:val="citation-272"/>
    <w:basedOn w:val="Paragrafoarenletra-tipolehenetsia"/>
    <w:rsid w:val="000B27C0"/>
  </w:style>
  <w:style w:type="character" w:styleId="citation-271" w:customStyle="1">
    <w:name w:val="citation-271"/>
    <w:basedOn w:val="Paragrafoarenletra-tipolehenetsia"/>
    <w:rsid w:val="000B27C0"/>
  </w:style>
  <w:style w:type="character" w:styleId="citation-270" w:customStyle="1">
    <w:name w:val="citation-270"/>
    <w:basedOn w:val="Paragrafoarenletra-tipolehenetsia"/>
    <w:rsid w:val="000B27C0"/>
  </w:style>
  <w:style w:type="character" w:styleId="citation-269" w:customStyle="1">
    <w:name w:val="citation-269"/>
    <w:basedOn w:val="Paragrafoarenletra-tipolehenetsia"/>
    <w:rsid w:val="000B27C0"/>
  </w:style>
  <w:style w:type="character" w:styleId="citation-268" w:customStyle="1">
    <w:name w:val="citation-268"/>
    <w:basedOn w:val="Paragrafoarenletra-tipolehenetsia"/>
    <w:rsid w:val="000B27C0"/>
  </w:style>
  <w:style w:type="character" w:styleId="citation-267" w:customStyle="1">
    <w:name w:val="citation-267"/>
    <w:basedOn w:val="Paragrafoarenletra-tipolehenetsia"/>
    <w:rsid w:val="000B27C0"/>
  </w:style>
  <w:style w:type="character" w:styleId="citation-266" w:customStyle="1">
    <w:name w:val="citation-266"/>
    <w:basedOn w:val="Paragrafoarenletra-tipolehenetsia"/>
    <w:rsid w:val="000B27C0"/>
  </w:style>
  <w:style w:type="character" w:styleId="citation-265" w:customStyle="1">
    <w:name w:val="citation-265"/>
    <w:basedOn w:val="Paragrafoarenletra-tipolehenetsia"/>
    <w:rsid w:val="000B27C0"/>
  </w:style>
  <w:style w:type="character" w:styleId="citation-264" w:customStyle="1">
    <w:name w:val="citation-264"/>
    <w:basedOn w:val="Paragrafoarenletra-tipolehenetsia"/>
    <w:rsid w:val="000B27C0"/>
  </w:style>
  <w:style w:type="character" w:styleId="citation-263" w:customStyle="1">
    <w:name w:val="citation-263"/>
    <w:basedOn w:val="Paragrafoarenletra-tipolehenetsia"/>
    <w:rsid w:val="000B27C0"/>
  </w:style>
  <w:style w:type="character" w:styleId="citation-262" w:customStyle="1">
    <w:name w:val="citation-262"/>
    <w:basedOn w:val="Paragrafoarenletra-tipolehenetsia"/>
    <w:rsid w:val="000B27C0"/>
  </w:style>
  <w:style w:type="character" w:styleId="citation-261" w:customStyle="1">
    <w:name w:val="citation-261"/>
    <w:basedOn w:val="Paragrafoarenletra-tipolehenetsia"/>
    <w:rsid w:val="000B27C0"/>
  </w:style>
  <w:style w:type="character" w:styleId="citation-260" w:customStyle="1">
    <w:name w:val="citation-260"/>
    <w:basedOn w:val="Paragrafoarenletra-tipolehenetsia"/>
    <w:rsid w:val="000B27C0"/>
  </w:style>
  <w:style w:type="character" w:styleId="citation-259" w:customStyle="1">
    <w:name w:val="citation-259"/>
    <w:basedOn w:val="Paragrafoarenletra-tipolehenetsia"/>
    <w:rsid w:val="000B27C0"/>
  </w:style>
  <w:style w:type="character" w:styleId="citation-258" w:customStyle="1">
    <w:name w:val="citation-258"/>
    <w:basedOn w:val="Paragrafoarenletra-tipolehenetsia"/>
    <w:rsid w:val="000B27C0"/>
  </w:style>
  <w:style w:type="character" w:styleId="citation-257" w:customStyle="1">
    <w:name w:val="citation-257"/>
    <w:basedOn w:val="Paragrafoarenletra-tipolehenetsia"/>
    <w:rsid w:val="000B27C0"/>
  </w:style>
  <w:style w:type="character" w:styleId="citation-256" w:customStyle="1">
    <w:name w:val="citation-256"/>
    <w:basedOn w:val="Paragrafoarenletra-tipolehenetsia"/>
    <w:rsid w:val="000B27C0"/>
  </w:style>
  <w:style w:type="character" w:styleId="citation-255" w:customStyle="1">
    <w:name w:val="citation-255"/>
    <w:basedOn w:val="Paragrafoarenletra-tipolehenetsia"/>
    <w:rsid w:val="000B27C0"/>
  </w:style>
  <w:style w:type="character" w:styleId="citation-254" w:customStyle="1">
    <w:name w:val="citation-254"/>
    <w:basedOn w:val="Paragrafoarenletra-tipolehenetsia"/>
    <w:rsid w:val="000B27C0"/>
  </w:style>
  <w:style w:type="character" w:styleId="citation-253" w:customStyle="1">
    <w:name w:val="citation-253"/>
    <w:basedOn w:val="Paragrafoarenletra-tipolehenetsia"/>
    <w:rsid w:val="000B27C0"/>
  </w:style>
  <w:style w:type="character" w:styleId="citation-252" w:customStyle="1">
    <w:name w:val="citation-252"/>
    <w:basedOn w:val="Paragrafoarenletra-tipolehenetsia"/>
    <w:rsid w:val="000B27C0"/>
  </w:style>
  <w:style w:type="character" w:styleId="citation-251" w:customStyle="1">
    <w:name w:val="citation-251"/>
    <w:basedOn w:val="Paragrafoarenletra-tipolehenetsia"/>
    <w:rsid w:val="000B27C0"/>
  </w:style>
  <w:style w:type="character" w:styleId="citation-250" w:customStyle="1">
    <w:name w:val="citation-250"/>
    <w:basedOn w:val="Paragrafoarenletra-tipolehenetsia"/>
    <w:rsid w:val="000B27C0"/>
  </w:style>
  <w:style w:type="character" w:styleId="citation-249" w:customStyle="1">
    <w:name w:val="citation-249"/>
    <w:basedOn w:val="Paragrafoarenletra-tipolehenetsia"/>
    <w:rsid w:val="000B27C0"/>
  </w:style>
  <w:style w:type="character" w:styleId="citation-248" w:customStyle="1">
    <w:name w:val="citation-248"/>
    <w:basedOn w:val="Paragrafoarenletra-tipolehenetsia"/>
    <w:rsid w:val="000B27C0"/>
  </w:style>
  <w:style w:type="character" w:styleId="citation-247" w:customStyle="1">
    <w:name w:val="citation-247"/>
    <w:basedOn w:val="Paragrafoarenletra-tipolehenetsia"/>
    <w:rsid w:val="000B27C0"/>
  </w:style>
  <w:style w:type="character" w:styleId="citation-246" w:customStyle="1">
    <w:name w:val="citation-246"/>
    <w:basedOn w:val="Paragrafoarenletra-tipolehenetsia"/>
    <w:rsid w:val="000B27C0"/>
  </w:style>
  <w:style w:type="character" w:styleId="citation-245" w:customStyle="1">
    <w:name w:val="citation-245"/>
    <w:basedOn w:val="Paragrafoarenletra-tipolehenetsia"/>
    <w:rsid w:val="000B27C0"/>
  </w:style>
  <w:style w:type="character" w:styleId="citation-197" w:customStyle="1">
    <w:name w:val="citation-197"/>
    <w:basedOn w:val="Paragrafoarenletra-tipolehenetsia"/>
    <w:rsid w:val="00C742C7"/>
  </w:style>
  <w:style w:type="character" w:styleId="citation-196" w:customStyle="1">
    <w:name w:val="citation-196"/>
    <w:basedOn w:val="Paragrafoarenletra-tipolehenetsia"/>
    <w:rsid w:val="00C742C7"/>
  </w:style>
  <w:style w:type="character" w:styleId="citation-195" w:customStyle="1">
    <w:name w:val="citation-195"/>
    <w:basedOn w:val="Paragrafoarenletra-tipolehenetsia"/>
    <w:rsid w:val="00C742C7"/>
  </w:style>
  <w:style w:type="character" w:styleId="citation-194" w:customStyle="1">
    <w:name w:val="citation-194"/>
    <w:basedOn w:val="Paragrafoarenletra-tipolehenetsia"/>
    <w:rsid w:val="00C742C7"/>
  </w:style>
  <w:style w:type="character" w:styleId="citation-193" w:customStyle="1">
    <w:name w:val="citation-193"/>
    <w:basedOn w:val="Paragrafoarenletra-tipolehenetsia"/>
    <w:rsid w:val="00C742C7"/>
  </w:style>
  <w:style w:type="character" w:styleId="citation-192" w:customStyle="1">
    <w:name w:val="citation-192"/>
    <w:basedOn w:val="Paragrafoarenletra-tipolehenetsia"/>
    <w:rsid w:val="00C742C7"/>
  </w:style>
  <w:style w:type="character" w:styleId="citation-191" w:customStyle="1">
    <w:name w:val="citation-191"/>
    <w:basedOn w:val="Paragrafoarenletra-tipolehenetsia"/>
    <w:rsid w:val="00C742C7"/>
  </w:style>
  <w:style w:type="character" w:styleId="citation-190" w:customStyle="1">
    <w:name w:val="citation-190"/>
    <w:basedOn w:val="Paragrafoarenletra-tipolehenetsia"/>
    <w:rsid w:val="00C742C7"/>
  </w:style>
  <w:style w:type="character" w:styleId="citation-189" w:customStyle="1">
    <w:name w:val="citation-189"/>
    <w:basedOn w:val="Paragrafoarenletra-tipolehenetsia"/>
    <w:rsid w:val="00C742C7"/>
  </w:style>
  <w:style w:type="character" w:styleId="citation-188" w:customStyle="1">
    <w:name w:val="citation-188"/>
    <w:basedOn w:val="Paragrafoarenletra-tipolehenetsia"/>
    <w:rsid w:val="00C742C7"/>
  </w:style>
  <w:style w:type="character" w:styleId="citation-187" w:customStyle="1">
    <w:name w:val="citation-187"/>
    <w:basedOn w:val="Paragrafoarenletra-tipolehenetsia"/>
    <w:rsid w:val="00C742C7"/>
  </w:style>
  <w:style w:type="character" w:styleId="citation-186" w:customStyle="1">
    <w:name w:val="citation-186"/>
    <w:basedOn w:val="Paragrafoarenletra-tipolehenetsia"/>
    <w:rsid w:val="00C742C7"/>
  </w:style>
  <w:style w:type="character" w:styleId="citation-185" w:customStyle="1">
    <w:name w:val="citation-185"/>
    <w:basedOn w:val="Paragrafoarenletra-tipolehenetsia"/>
    <w:rsid w:val="00C742C7"/>
  </w:style>
  <w:style w:type="character" w:styleId="citation-184" w:customStyle="1">
    <w:name w:val="citation-184"/>
    <w:basedOn w:val="Paragrafoarenletra-tipolehenetsia"/>
    <w:rsid w:val="00C742C7"/>
  </w:style>
  <w:style w:type="character" w:styleId="citation-183" w:customStyle="1">
    <w:name w:val="citation-183"/>
    <w:basedOn w:val="Paragrafoarenletra-tipolehenetsia"/>
    <w:rsid w:val="00C742C7"/>
  </w:style>
  <w:style w:type="character" w:styleId="citation-182" w:customStyle="1">
    <w:name w:val="citation-182"/>
    <w:basedOn w:val="Paragrafoarenletra-tipolehenetsia"/>
    <w:rsid w:val="00C742C7"/>
  </w:style>
  <w:style w:type="character" w:styleId="citation-181" w:customStyle="1">
    <w:name w:val="citation-181"/>
    <w:basedOn w:val="Paragrafoarenletra-tipolehenetsia"/>
    <w:rsid w:val="00C742C7"/>
  </w:style>
  <w:style w:type="character" w:styleId="citation-180" w:customStyle="1">
    <w:name w:val="citation-180"/>
    <w:basedOn w:val="Paragrafoarenletra-tipolehenetsia"/>
    <w:rsid w:val="00C742C7"/>
  </w:style>
  <w:style w:type="character" w:styleId="citation-179" w:customStyle="1">
    <w:name w:val="citation-179"/>
    <w:basedOn w:val="Paragrafoarenletra-tipolehenetsia"/>
    <w:rsid w:val="00C742C7"/>
  </w:style>
  <w:style w:type="character" w:styleId="citation-178" w:customStyle="1">
    <w:name w:val="citation-178"/>
    <w:basedOn w:val="Paragrafoarenletra-tipolehenetsia"/>
    <w:rsid w:val="00C742C7"/>
  </w:style>
  <w:style w:type="character" w:styleId="citation-177" w:customStyle="1">
    <w:name w:val="citation-177"/>
    <w:basedOn w:val="Paragrafoarenletra-tipolehenetsia"/>
    <w:rsid w:val="00C742C7"/>
  </w:style>
  <w:style w:type="character" w:styleId="citation-176" w:customStyle="1">
    <w:name w:val="citation-176"/>
    <w:basedOn w:val="Paragrafoarenletra-tipolehenetsia"/>
    <w:rsid w:val="00C742C7"/>
  </w:style>
  <w:style w:type="character" w:styleId="citation-175" w:customStyle="1">
    <w:name w:val="citation-175"/>
    <w:basedOn w:val="Paragrafoarenletra-tipolehenetsia"/>
    <w:rsid w:val="00C742C7"/>
  </w:style>
  <w:style w:type="character" w:styleId="citation-174" w:customStyle="1">
    <w:name w:val="citation-174"/>
    <w:basedOn w:val="Paragrafoarenletra-tipolehenetsia"/>
    <w:rsid w:val="00C742C7"/>
  </w:style>
  <w:style w:type="character" w:styleId="citation-173" w:customStyle="1">
    <w:name w:val="citation-173"/>
    <w:basedOn w:val="Paragrafoarenletra-tipolehenetsia"/>
    <w:rsid w:val="00C742C7"/>
  </w:style>
  <w:style w:type="character" w:styleId="citation-172" w:customStyle="1">
    <w:name w:val="citation-172"/>
    <w:basedOn w:val="Paragrafoarenletra-tipolehenetsia"/>
    <w:rsid w:val="00C742C7"/>
  </w:style>
  <w:style w:type="character" w:styleId="citation-171" w:customStyle="1">
    <w:name w:val="citation-171"/>
    <w:basedOn w:val="Paragrafoarenletra-tipolehenetsia"/>
    <w:rsid w:val="00C742C7"/>
  </w:style>
  <w:style w:type="character" w:styleId="citation-170" w:customStyle="1">
    <w:name w:val="citation-170"/>
    <w:basedOn w:val="Paragrafoarenletra-tipolehenetsia"/>
    <w:rsid w:val="00C742C7"/>
  </w:style>
  <w:style w:type="character" w:styleId="citation-169" w:customStyle="1">
    <w:name w:val="citation-169"/>
    <w:basedOn w:val="Paragrafoarenletra-tipolehenetsia"/>
    <w:rsid w:val="00C742C7"/>
  </w:style>
  <w:style w:type="character" w:styleId="citation-168" w:customStyle="1">
    <w:name w:val="citation-168"/>
    <w:basedOn w:val="Paragrafoarenletra-tipolehenetsia"/>
    <w:rsid w:val="00C742C7"/>
  </w:style>
  <w:style w:type="character" w:styleId="citation-167" w:customStyle="1">
    <w:name w:val="citation-167"/>
    <w:basedOn w:val="Paragrafoarenletra-tipolehenetsia"/>
    <w:rsid w:val="00C742C7"/>
  </w:style>
  <w:style w:type="character" w:styleId="citation-166" w:customStyle="1">
    <w:name w:val="citation-166"/>
    <w:basedOn w:val="Paragrafoarenletra-tipolehenetsia"/>
    <w:rsid w:val="00C742C7"/>
  </w:style>
  <w:style w:type="character" w:styleId="citation-165" w:customStyle="1">
    <w:name w:val="citation-165"/>
    <w:basedOn w:val="Paragrafoarenletra-tipolehenetsia"/>
    <w:rsid w:val="00C742C7"/>
  </w:style>
  <w:style w:type="character" w:styleId="citation-164" w:customStyle="1">
    <w:name w:val="citation-164"/>
    <w:basedOn w:val="Paragrafoarenletra-tipolehenetsia"/>
    <w:rsid w:val="00C742C7"/>
  </w:style>
  <w:style w:type="character" w:styleId="citation-163" w:customStyle="1">
    <w:name w:val="citation-163"/>
    <w:basedOn w:val="Paragrafoarenletra-tipolehenetsia"/>
    <w:rsid w:val="00C742C7"/>
  </w:style>
  <w:style w:type="character" w:styleId="citation-162" w:customStyle="1">
    <w:name w:val="citation-162"/>
    <w:basedOn w:val="Paragrafoarenletra-tipolehenetsia"/>
    <w:rsid w:val="00C742C7"/>
  </w:style>
  <w:style w:type="character" w:styleId="citation-161" w:customStyle="1">
    <w:name w:val="citation-161"/>
    <w:basedOn w:val="Paragrafoarenletra-tipolehenetsia"/>
    <w:rsid w:val="00C742C7"/>
  </w:style>
  <w:style w:type="character" w:styleId="citation-160" w:customStyle="1">
    <w:name w:val="citation-160"/>
    <w:basedOn w:val="Paragrafoarenletra-tipolehenetsia"/>
    <w:rsid w:val="00C742C7"/>
  </w:style>
  <w:style w:type="character" w:styleId="citation-159" w:customStyle="1">
    <w:name w:val="citation-159"/>
    <w:basedOn w:val="Paragrafoarenletra-tipolehenetsia"/>
    <w:rsid w:val="00C742C7"/>
  </w:style>
  <w:style w:type="character" w:styleId="citation-158" w:customStyle="1">
    <w:name w:val="citation-158"/>
    <w:basedOn w:val="Paragrafoarenletra-tipolehenetsia"/>
    <w:rsid w:val="00C742C7"/>
  </w:style>
  <w:style w:type="character" w:styleId="citation-157" w:customStyle="1">
    <w:name w:val="citation-157"/>
    <w:basedOn w:val="Paragrafoarenletra-tipolehenetsia"/>
    <w:rsid w:val="00C742C7"/>
  </w:style>
  <w:style w:type="character" w:styleId="citation-156" w:customStyle="1">
    <w:name w:val="citation-156"/>
    <w:basedOn w:val="Paragrafoarenletra-tipolehenetsia"/>
    <w:rsid w:val="00C742C7"/>
  </w:style>
  <w:style w:type="character" w:styleId="citation-155" w:customStyle="1">
    <w:name w:val="citation-155"/>
    <w:basedOn w:val="Paragrafoarenletra-tipolehenetsia"/>
    <w:rsid w:val="00C742C7"/>
  </w:style>
  <w:style w:type="character" w:styleId="citation-154" w:customStyle="1">
    <w:name w:val="citation-154"/>
    <w:basedOn w:val="Paragrafoarenletra-tipolehenetsia"/>
    <w:rsid w:val="00C742C7"/>
  </w:style>
  <w:style w:type="character" w:styleId="citation-153" w:customStyle="1">
    <w:name w:val="citation-153"/>
    <w:basedOn w:val="Paragrafoarenletra-tipolehenetsia"/>
    <w:rsid w:val="00C742C7"/>
  </w:style>
  <w:style w:type="character" w:styleId="citation-152" w:customStyle="1">
    <w:name w:val="citation-152"/>
    <w:basedOn w:val="Paragrafoarenletra-tipolehenetsia"/>
    <w:rsid w:val="00C742C7"/>
  </w:style>
  <w:style w:type="character" w:styleId="citation-151" w:customStyle="1">
    <w:name w:val="citation-151"/>
    <w:basedOn w:val="Paragrafoarenletra-tipolehenetsia"/>
    <w:rsid w:val="00C742C7"/>
  </w:style>
  <w:style w:type="character" w:styleId="citation-150" w:customStyle="1">
    <w:name w:val="citation-150"/>
    <w:basedOn w:val="Paragrafoarenletra-tipolehenetsia"/>
    <w:rsid w:val="00C742C7"/>
  </w:style>
  <w:style w:type="character" w:styleId="citation-149" w:customStyle="1">
    <w:name w:val="citation-149"/>
    <w:basedOn w:val="Paragrafoarenletra-tipolehenetsia"/>
    <w:rsid w:val="00C742C7"/>
  </w:style>
  <w:style w:type="character" w:styleId="citation-148" w:customStyle="1">
    <w:name w:val="citation-148"/>
    <w:basedOn w:val="Paragrafoarenletra-tipolehenetsia"/>
    <w:rsid w:val="00C742C7"/>
  </w:style>
  <w:style w:type="character" w:styleId="citation-147" w:customStyle="1">
    <w:name w:val="citation-147"/>
    <w:basedOn w:val="Paragrafoarenletra-tipolehenetsia"/>
    <w:rsid w:val="00C742C7"/>
  </w:style>
  <w:style w:type="character" w:styleId="citation-146" w:customStyle="1">
    <w:name w:val="citation-146"/>
    <w:basedOn w:val="Paragrafoarenletra-tipolehenetsia"/>
    <w:rsid w:val="00C742C7"/>
  </w:style>
  <w:style w:type="character" w:styleId="citation-145" w:customStyle="1">
    <w:name w:val="citation-145"/>
    <w:basedOn w:val="Paragrafoarenletra-tipolehenetsia"/>
    <w:rsid w:val="00C742C7"/>
  </w:style>
  <w:style w:type="character" w:styleId="citation-144" w:customStyle="1">
    <w:name w:val="citation-144"/>
    <w:basedOn w:val="Paragrafoarenletra-tipolehenetsia"/>
    <w:rsid w:val="00C742C7"/>
  </w:style>
  <w:style w:type="character" w:styleId="citation-143" w:customStyle="1">
    <w:name w:val="citation-143"/>
    <w:basedOn w:val="Paragrafoarenletra-tipolehenetsia"/>
    <w:rsid w:val="00C742C7"/>
  </w:style>
  <w:style w:type="character" w:styleId="citation-142" w:customStyle="1">
    <w:name w:val="citation-142"/>
    <w:basedOn w:val="Paragrafoarenletra-tipolehenetsia"/>
    <w:rsid w:val="00C742C7"/>
  </w:style>
  <w:style w:type="character" w:styleId="citation-141" w:customStyle="1">
    <w:name w:val="citation-141"/>
    <w:basedOn w:val="Paragrafoarenletra-tipolehenetsia"/>
    <w:rsid w:val="00C742C7"/>
  </w:style>
  <w:style w:type="character" w:styleId="citation-140" w:customStyle="1">
    <w:name w:val="citation-140"/>
    <w:basedOn w:val="Paragrafoarenletra-tipolehenetsia"/>
    <w:rsid w:val="00C742C7"/>
  </w:style>
  <w:style w:type="character" w:styleId="citation-139" w:customStyle="1">
    <w:name w:val="citation-139"/>
    <w:basedOn w:val="Paragrafoarenletra-tipolehenetsia"/>
    <w:rsid w:val="00C742C7"/>
  </w:style>
  <w:style w:type="character" w:styleId="citation-138" w:customStyle="1">
    <w:name w:val="citation-138"/>
    <w:basedOn w:val="Paragrafoarenletra-tipolehenetsia"/>
    <w:rsid w:val="00C742C7"/>
  </w:style>
  <w:style w:type="character" w:styleId="citation-137" w:customStyle="1">
    <w:name w:val="citation-137"/>
    <w:basedOn w:val="Paragrafoarenletra-tipolehenetsia"/>
    <w:rsid w:val="00C742C7"/>
  </w:style>
  <w:style w:type="character" w:styleId="citation-136" w:customStyle="1">
    <w:name w:val="citation-136"/>
    <w:basedOn w:val="Paragrafoarenletra-tipolehenetsia"/>
    <w:rsid w:val="00C742C7"/>
  </w:style>
  <w:style w:type="character" w:styleId="citation-135" w:customStyle="1">
    <w:name w:val="citation-135"/>
    <w:basedOn w:val="Paragrafoarenletra-tipolehenetsia"/>
    <w:rsid w:val="00C742C7"/>
  </w:style>
  <w:style w:type="character" w:styleId="citation-134" w:customStyle="1">
    <w:name w:val="citation-134"/>
    <w:basedOn w:val="Paragrafoarenletra-tipolehenetsia"/>
    <w:rsid w:val="00C742C7"/>
  </w:style>
  <w:style w:type="character" w:styleId="citation-133" w:customStyle="1">
    <w:name w:val="citation-133"/>
    <w:basedOn w:val="Paragrafoarenletra-tipolehenetsia"/>
    <w:rsid w:val="00C742C7"/>
  </w:style>
  <w:style w:type="character" w:styleId="citation-132" w:customStyle="1">
    <w:name w:val="citation-132"/>
    <w:basedOn w:val="Paragrafoarenletra-tipolehenetsia"/>
    <w:rsid w:val="00C742C7"/>
  </w:style>
  <w:style w:type="character" w:styleId="citation-833" w:customStyle="1">
    <w:name w:val="citation-833"/>
    <w:basedOn w:val="Paragrafoarenletra-tipolehenetsia"/>
    <w:rsid w:val="00C742C7"/>
  </w:style>
  <w:style w:type="character" w:styleId="citation-832" w:customStyle="1">
    <w:name w:val="citation-832"/>
    <w:basedOn w:val="Paragrafoarenletra-tipolehenetsia"/>
    <w:rsid w:val="00C742C7"/>
  </w:style>
  <w:style w:type="character" w:styleId="citation-831" w:customStyle="1">
    <w:name w:val="citation-831"/>
    <w:basedOn w:val="Paragrafoarenletra-tipolehenetsia"/>
    <w:rsid w:val="00C742C7"/>
  </w:style>
  <w:style w:type="character" w:styleId="citation-830" w:customStyle="1">
    <w:name w:val="citation-830"/>
    <w:basedOn w:val="Paragrafoarenletra-tipolehenetsia"/>
    <w:rsid w:val="00C742C7"/>
  </w:style>
  <w:style w:type="character" w:styleId="citation-829" w:customStyle="1">
    <w:name w:val="citation-829"/>
    <w:basedOn w:val="Paragrafoarenletra-tipolehenetsia"/>
    <w:rsid w:val="00C742C7"/>
  </w:style>
  <w:style w:type="character" w:styleId="citation-828" w:customStyle="1">
    <w:name w:val="citation-828"/>
    <w:basedOn w:val="Paragrafoarenletra-tipolehenetsia"/>
    <w:rsid w:val="00C742C7"/>
  </w:style>
  <w:style w:type="character" w:styleId="citation-827" w:customStyle="1">
    <w:name w:val="citation-827"/>
    <w:basedOn w:val="Paragrafoarenletra-tipolehenetsia"/>
    <w:rsid w:val="00C742C7"/>
  </w:style>
  <w:style w:type="character" w:styleId="citation-826" w:customStyle="1">
    <w:name w:val="citation-826"/>
    <w:basedOn w:val="Paragrafoarenletra-tipolehenetsia"/>
    <w:rsid w:val="00C742C7"/>
  </w:style>
  <w:style w:type="character" w:styleId="citation-825" w:customStyle="1">
    <w:name w:val="citation-825"/>
    <w:basedOn w:val="Paragrafoarenletra-tipolehenetsia"/>
    <w:rsid w:val="00C742C7"/>
  </w:style>
  <w:style w:type="character" w:styleId="citation-824" w:customStyle="1">
    <w:name w:val="citation-824"/>
    <w:basedOn w:val="Paragrafoarenletra-tipolehenetsia"/>
    <w:rsid w:val="00C742C7"/>
  </w:style>
  <w:style w:type="character" w:styleId="citation-823" w:customStyle="1">
    <w:name w:val="citation-823"/>
    <w:basedOn w:val="Paragrafoarenletra-tipolehenetsia"/>
    <w:rsid w:val="00C742C7"/>
  </w:style>
  <w:style w:type="character" w:styleId="citation-822" w:customStyle="1">
    <w:name w:val="citation-822"/>
    <w:basedOn w:val="Paragrafoarenletra-tipolehenetsia"/>
    <w:rsid w:val="00C742C7"/>
  </w:style>
  <w:style w:type="character" w:styleId="citation-821" w:customStyle="1">
    <w:name w:val="citation-821"/>
    <w:basedOn w:val="Paragrafoarenletra-tipolehenetsia"/>
    <w:rsid w:val="00C742C7"/>
  </w:style>
  <w:style w:type="character" w:styleId="citation-820" w:customStyle="1">
    <w:name w:val="citation-820"/>
    <w:basedOn w:val="Paragrafoarenletra-tipolehenetsia"/>
    <w:rsid w:val="00C742C7"/>
  </w:style>
  <w:style w:type="character" w:styleId="citation-819" w:customStyle="1">
    <w:name w:val="citation-819"/>
    <w:basedOn w:val="Paragrafoarenletra-tipolehenetsia"/>
    <w:rsid w:val="00C742C7"/>
  </w:style>
  <w:style w:type="character" w:styleId="citation-818" w:customStyle="1">
    <w:name w:val="citation-818"/>
    <w:basedOn w:val="Paragrafoarenletra-tipolehenetsia"/>
    <w:rsid w:val="00C742C7"/>
  </w:style>
  <w:style w:type="character" w:styleId="citation-817" w:customStyle="1">
    <w:name w:val="citation-817"/>
    <w:basedOn w:val="Paragrafoarenletra-tipolehenetsia"/>
    <w:rsid w:val="00C742C7"/>
  </w:style>
  <w:style w:type="character" w:styleId="citation-816" w:customStyle="1">
    <w:name w:val="citation-816"/>
    <w:basedOn w:val="Paragrafoarenletra-tipolehenetsia"/>
    <w:rsid w:val="00C742C7"/>
  </w:style>
  <w:style w:type="character" w:styleId="citation-815" w:customStyle="1">
    <w:name w:val="citation-815"/>
    <w:basedOn w:val="Paragrafoarenletra-tipolehenetsia"/>
    <w:rsid w:val="00C742C7"/>
  </w:style>
  <w:style w:type="character" w:styleId="citation-814" w:customStyle="1">
    <w:name w:val="citation-814"/>
    <w:basedOn w:val="Paragrafoarenletra-tipolehenetsia"/>
    <w:rsid w:val="00C742C7"/>
  </w:style>
  <w:style w:type="character" w:styleId="citation-813" w:customStyle="1">
    <w:name w:val="citation-813"/>
    <w:basedOn w:val="Paragrafoarenletra-tipolehenetsia"/>
    <w:rsid w:val="00C742C7"/>
  </w:style>
  <w:style w:type="character" w:styleId="citation-812" w:customStyle="1">
    <w:name w:val="citation-812"/>
    <w:basedOn w:val="Paragrafoarenletra-tipolehenetsia"/>
    <w:rsid w:val="00C742C7"/>
  </w:style>
  <w:style w:type="character" w:styleId="citation-811" w:customStyle="1">
    <w:name w:val="citation-811"/>
    <w:basedOn w:val="Paragrafoarenletra-tipolehenetsia"/>
    <w:rsid w:val="00C742C7"/>
  </w:style>
  <w:style w:type="character" w:styleId="citation-810" w:customStyle="1">
    <w:name w:val="citation-810"/>
    <w:basedOn w:val="Paragrafoarenletra-tipolehenetsia"/>
    <w:rsid w:val="00C742C7"/>
  </w:style>
  <w:style w:type="character" w:styleId="citation-809" w:customStyle="1">
    <w:name w:val="citation-809"/>
    <w:basedOn w:val="Paragrafoarenletra-tipolehenetsia"/>
    <w:rsid w:val="00C742C7"/>
  </w:style>
  <w:style w:type="character" w:styleId="citation-808" w:customStyle="1">
    <w:name w:val="citation-808"/>
    <w:basedOn w:val="Paragrafoarenletra-tipolehenetsia"/>
    <w:rsid w:val="00C742C7"/>
  </w:style>
  <w:style w:type="character" w:styleId="citation-807" w:customStyle="1">
    <w:name w:val="citation-807"/>
    <w:basedOn w:val="Paragrafoarenletra-tipolehenetsia"/>
    <w:rsid w:val="00C742C7"/>
  </w:style>
  <w:style w:type="character" w:styleId="citation-806" w:customStyle="1">
    <w:name w:val="citation-806"/>
    <w:basedOn w:val="Paragrafoarenletra-tipolehenetsia"/>
    <w:rsid w:val="00C742C7"/>
  </w:style>
  <w:style w:type="character" w:styleId="citation-805" w:customStyle="1">
    <w:name w:val="citation-805"/>
    <w:basedOn w:val="Paragrafoarenletra-tipolehenetsia"/>
    <w:rsid w:val="00C742C7"/>
  </w:style>
  <w:style w:type="character" w:styleId="citation-804" w:customStyle="1">
    <w:name w:val="citation-804"/>
    <w:basedOn w:val="Paragrafoarenletra-tipolehenetsia"/>
    <w:rsid w:val="00C742C7"/>
  </w:style>
  <w:style w:type="character" w:styleId="citation-803" w:customStyle="1">
    <w:name w:val="citation-803"/>
    <w:basedOn w:val="Paragrafoarenletra-tipolehenetsia"/>
    <w:rsid w:val="00C742C7"/>
  </w:style>
  <w:style w:type="character" w:styleId="citation-802" w:customStyle="1">
    <w:name w:val="citation-802"/>
    <w:basedOn w:val="Paragrafoarenletra-tipolehenetsia"/>
    <w:rsid w:val="00C742C7"/>
  </w:style>
  <w:style w:type="character" w:styleId="citation-801" w:customStyle="1">
    <w:name w:val="citation-801"/>
    <w:basedOn w:val="Paragrafoarenletra-tipolehenetsia"/>
    <w:rsid w:val="00C742C7"/>
  </w:style>
  <w:style w:type="character" w:styleId="citation-800" w:customStyle="1">
    <w:name w:val="citation-800"/>
    <w:basedOn w:val="Paragrafoarenletra-tipolehenetsia"/>
    <w:rsid w:val="00C742C7"/>
  </w:style>
  <w:style w:type="character" w:styleId="citation-799" w:customStyle="1">
    <w:name w:val="citation-799"/>
    <w:basedOn w:val="Paragrafoarenletra-tipolehenetsia"/>
    <w:rsid w:val="00C742C7"/>
  </w:style>
  <w:style w:type="character" w:styleId="citation-798" w:customStyle="1">
    <w:name w:val="citation-798"/>
    <w:basedOn w:val="Paragrafoarenletra-tipolehenetsia"/>
    <w:rsid w:val="00C742C7"/>
  </w:style>
  <w:style w:type="character" w:styleId="citation-797" w:customStyle="1">
    <w:name w:val="citation-797"/>
    <w:basedOn w:val="Paragrafoarenletra-tipolehenetsia"/>
    <w:rsid w:val="00C742C7"/>
  </w:style>
  <w:style w:type="character" w:styleId="citation-796" w:customStyle="1">
    <w:name w:val="citation-796"/>
    <w:basedOn w:val="Paragrafoarenletra-tipolehenetsia"/>
    <w:rsid w:val="00C742C7"/>
  </w:style>
  <w:style w:type="character" w:styleId="citation-795" w:customStyle="1">
    <w:name w:val="citation-795"/>
    <w:basedOn w:val="Paragrafoarenletra-tipolehenetsia"/>
    <w:rsid w:val="00C742C7"/>
  </w:style>
  <w:style w:type="character" w:styleId="citation-794" w:customStyle="1">
    <w:name w:val="citation-794"/>
    <w:basedOn w:val="Paragrafoarenletra-tipolehenetsia"/>
    <w:rsid w:val="00C742C7"/>
  </w:style>
  <w:style w:type="character" w:styleId="citation-793" w:customStyle="1">
    <w:name w:val="citation-793"/>
    <w:basedOn w:val="Paragrafoarenletra-tipolehenetsia"/>
    <w:rsid w:val="00C742C7"/>
  </w:style>
  <w:style w:type="character" w:styleId="citation-792" w:customStyle="1">
    <w:name w:val="citation-792"/>
    <w:basedOn w:val="Paragrafoarenletra-tipolehenetsia"/>
    <w:rsid w:val="00C742C7"/>
  </w:style>
  <w:style w:type="character" w:styleId="citation-791" w:customStyle="1">
    <w:name w:val="citation-791"/>
    <w:basedOn w:val="Paragrafoarenletra-tipolehenetsia"/>
    <w:rsid w:val="00C742C7"/>
  </w:style>
  <w:style w:type="character" w:styleId="citation-790" w:customStyle="1">
    <w:name w:val="citation-790"/>
    <w:basedOn w:val="Paragrafoarenletra-tipolehenetsia"/>
    <w:rsid w:val="00C742C7"/>
  </w:style>
  <w:style w:type="character" w:styleId="citation-789" w:customStyle="1">
    <w:name w:val="citation-789"/>
    <w:basedOn w:val="Paragrafoarenletra-tipolehenetsia"/>
    <w:rsid w:val="00C742C7"/>
  </w:style>
  <w:style w:type="character" w:styleId="citation-788" w:customStyle="1">
    <w:name w:val="citation-788"/>
    <w:basedOn w:val="Paragrafoarenletra-tipolehenetsia"/>
    <w:rsid w:val="00C742C7"/>
  </w:style>
  <w:style w:type="character" w:styleId="citation-787" w:customStyle="1">
    <w:name w:val="citation-787"/>
    <w:basedOn w:val="Paragrafoarenletra-tipolehenetsia"/>
    <w:rsid w:val="00C742C7"/>
  </w:style>
  <w:style w:type="character" w:styleId="citation-786" w:customStyle="1">
    <w:name w:val="citation-786"/>
    <w:basedOn w:val="Paragrafoarenletra-tipolehenetsia"/>
    <w:rsid w:val="00C742C7"/>
  </w:style>
  <w:style w:type="character" w:styleId="citation-785" w:customStyle="1">
    <w:name w:val="citation-785"/>
    <w:basedOn w:val="Paragrafoarenletra-tipolehenetsia"/>
    <w:rsid w:val="00C742C7"/>
  </w:style>
  <w:style w:type="character" w:styleId="citation-784" w:customStyle="1">
    <w:name w:val="citation-784"/>
    <w:basedOn w:val="Paragrafoarenletra-tipolehenetsia"/>
    <w:rsid w:val="00C742C7"/>
  </w:style>
  <w:style w:type="character" w:styleId="citation-783" w:customStyle="1">
    <w:name w:val="citation-783"/>
    <w:basedOn w:val="Paragrafoarenletra-tipolehenetsia"/>
    <w:rsid w:val="00C742C7"/>
  </w:style>
  <w:style w:type="character" w:styleId="citation-782" w:customStyle="1">
    <w:name w:val="citation-782"/>
    <w:basedOn w:val="Paragrafoarenletra-tipolehenetsia"/>
    <w:rsid w:val="00C742C7"/>
  </w:style>
  <w:style w:type="character" w:styleId="citation-781" w:customStyle="1">
    <w:name w:val="citation-781"/>
    <w:basedOn w:val="Paragrafoarenletra-tipolehenetsia"/>
    <w:rsid w:val="00C742C7"/>
  </w:style>
  <w:style w:type="character" w:styleId="citation-780" w:customStyle="1">
    <w:name w:val="citation-780"/>
    <w:basedOn w:val="Paragrafoarenletra-tipolehenetsia"/>
    <w:rsid w:val="00C742C7"/>
  </w:style>
  <w:style w:type="character" w:styleId="citation-779" w:customStyle="1">
    <w:name w:val="citation-779"/>
    <w:basedOn w:val="Paragrafoarenletra-tipolehenetsia"/>
    <w:rsid w:val="00C742C7"/>
  </w:style>
  <w:style w:type="character" w:styleId="citation-778" w:customStyle="1">
    <w:name w:val="citation-778"/>
    <w:basedOn w:val="Paragrafoarenletra-tipolehenetsia"/>
    <w:rsid w:val="00C742C7"/>
  </w:style>
  <w:style w:type="character" w:styleId="citation-777" w:customStyle="1">
    <w:name w:val="citation-777"/>
    <w:basedOn w:val="Paragrafoarenletra-tipolehenetsia"/>
    <w:rsid w:val="00C742C7"/>
  </w:style>
  <w:style w:type="character" w:styleId="citation-776" w:customStyle="1">
    <w:name w:val="citation-776"/>
    <w:basedOn w:val="Paragrafoarenletra-tipolehenetsia"/>
    <w:rsid w:val="00C742C7"/>
  </w:style>
  <w:style w:type="character" w:styleId="citation-775" w:customStyle="1">
    <w:name w:val="citation-775"/>
    <w:basedOn w:val="Paragrafoarenletra-tipolehenetsia"/>
    <w:rsid w:val="00C742C7"/>
  </w:style>
  <w:style w:type="character" w:styleId="citation-774" w:customStyle="1">
    <w:name w:val="citation-774"/>
    <w:basedOn w:val="Paragrafoarenletra-tipolehenetsia"/>
    <w:rsid w:val="00C742C7"/>
  </w:style>
  <w:style w:type="character" w:styleId="citation-773" w:customStyle="1">
    <w:name w:val="citation-773"/>
    <w:basedOn w:val="Paragrafoarenletra-tipolehenetsia"/>
    <w:rsid w:val="00C742C7"/>
  </w:style>
  <w:style w:type="character" w:styleId="citation-772" w:customStyle="1">
    <w:name w:val="citation-772"/>
    <w:basedOn w:val="Paragrafoarenletra-tipolehenetsia"/>
    <w:rsid w:val="00C742C7"/>
  </w:style>
  <w:style w:type="character" w:styleId="citation-771" w:customStyle="1">
    <w:name w:val="citation-771"/>
    <w:basedOn w:val="Paragrafoarenletra-tipolehenetsia"/>
    <w:rsid w:val="00C742C7"/>
  </w:style>
  <w:style w:type="character" w:styleId="citation-770" w:customStyle="1">
    <w:name w:val="citation-770"/>
    <w:basedOn w:val="Paragrafoarenletra-tipolehenetsia"/>
    <w:rsid w:val="00C742C7"/>
  </w:style>
  <w:style w:type="character" w:styleId="citation-769" w:customStyle="1">
    <w:name w:val="citation-769"/>
    <w:basedOn w:val="Paragrafoarenletra-tipolehenetsia"/>
    <w:rsid w:val="00C742C7"/>
  </w:style>
  <w:style w:type="character" w:styleId="citation-768" w:customStyle="1">
    <w:name w:val="citation-768"/>
    <w:basedOn w:val="Paragrafoarenletra-tipolehenetsia"/>
    <w:rsid w:val="00C742C7"/>
  </w:style>
  <w:style w:type="character" w:styleId="citation-767" w:customStyle="1">
    <w:name w:val="citation-767"/>
    <w:basedOn w:val="Paragrafoarenletra-tipolehenetsia"/>
    <w:rsid w:val="00C742C7"/>
  </w:style>
  <w:style w:type="character" w:styleId="citation-766" w:customStyle="1">
    <w:name w:val="citation-766"/>
    <w:basedOn w:val="Paragrafoarenletra-tipolehenetsia"/>
    <w:rsid w:val="00C742C7"/>
  </w:style>
  <w:style w:type="character" w:styleId="citation-765" w:customStyle="1">
    <w:name w:val="citation-765"/>
    <w:basedOn w:val="Paragrafoarenletra-tipolehenetsia"/>
    <w:rsid w:val="00C742C7"/>
  </w:style>
  <w:style w:type="character" w:styleId="citation-764" w:customStyle="1">
    <w:name w:val="citation-764"/>
    <w:basedOn w:val="Paragrafoarenletra-tipolehenetsia"/>
    <w:rsid w:val="00C742C7"/>
  </w:style>
  <w:style w:type="character" w:styleId="citation-763" w:customStyle="1">
    <w:name w:val="citation-763"/>
    <w:basedOn w:val="Paragrafoarenletra-tipolehenetsia"/>
    <w:rsid w:val="00C742C7"/>
  </w:style>
  <w:style w:type="character" w:styleId="citation-762" w:customStyle="1">
    <w:name w:val="citation-762"/>
    <w:basedOn w:val="Paragrafoarenletra-tipolehenetsia"/>
    <w:rsid w:val="00C742C7"/>
  </w:style>
  <w:style w:type="character" w:styleId="citation-761" w:customStyle="1">
    <w:name w:val="citation-761"/>
    <w:basedOn w:val="Paragrafoarenletra-tipolehenetsia"/>
    <w:rsid w:val="00C742C7"/>
  </w:style>
  <w:style w:type="character" w:styleId="citation-760" w:customStyle="1">
    <w:name w:val="citation-760"/>
    <w:basedOn w:val="Paragrafoarenletra-tipolehenetsia"/>
    <w:rsid w:val="00C742C7"/>
  </w:style>
  <w:style w:type="character" w:styleId="citation-759" w:customStyle="1">
    <w:name w:val="citation-759"/>
    <w:basedOn w:val="Paragrafoarenletra-tipolehenetsia"/>
    <w:rsid w:val="00C742C7"/>
  </w:style>
  <w:style w:type="character" w:styleId="citation-758" w:customStyle="1">
    <w:name w:val="citation-758"/>
    <w:basedOn w:val="Paragrafoarenletra-tipolehenetsia"/>
    <w:rsid w:val="00C742C7"/>
  </w:style>
  <w:style w:type="character" w:styleId="citation-757" w:customStyle="1">
    <w:name w:val="citation-757"/>
    <w:basedOn w:val="Paragrafoarenletra-tipolehenetsia"/>
    <w:rsid w:val="00C742C7"/>
  </w:style>
  <w:style w:type="character" w:styleId="citation-756" w:customStyle="1">
    <w:name w:val="citation-756"/>
    <w:basedOn w:val="Paragrafoarenletra-tipolehenetsia"/>
    <w:rsid w:val="00C742C7"/>
  </w:style>
  <w:style w:type="character" w:styleId="citation-755" w:customStyle="1">
    <w:name w:val="citation-755"/>
    <w:basedOn w:val="Paragrafoarenletra-tipolehenetsia"/>
    <w:rsid w:val="00C742C7"/>
  </w:style>
  <w:style w:type="character" w:styleId="citation-754" w:customStyle="1">
    <w:name w:val="citation-754"/>
    <w:basedOn w:val="Paragrafoarenletra-tipolehenetsia"/>
    <w:rsid w:val="00C742C7"/>
  </w:style>
  <w:style w:type="character" w:styleId="citation-753" w:customStyle="1">
    <w:name w:val="citation-753"/>
    <w:basedOn w:val="Paragrafoarenletra-tipolehenetsia"/>
    <w:rsid w:val="00C742C7"/>
  </w:style>
  <w:style w:type="character" w:styleId="citation-752" w:customStyle="1">
    <w:name w:val="citation-752"/>
    <w:basedOn w:val="Paragrafoarenletra-tipolehenetsia"/>
    <w:rsid w:val="00C742C7"/>
  </w:style>
  <w:style w:type="character" w:styleId="citation-751" w:customStyle="1">
    <w:name w:val="citation-751"/>
    <w:basedOn w:val="Paragrafoarenletra-tipolehenetsia"/>
    <w:rsid w:val="00C742C7"/>
  </w:style>
  <w:style w:type="character" w:styleId="citation-750" w:customStyle="1">
    <w:name w:val="citation-750"/>
    <w:basedOn w:val="Paragrafoarenletra-tipolehenetsia"/>
    <w:rsid w:val="00C742C7"/>
  </w:style>
  <w:style w:type="character" w:styleId="citation-749" w:customStyle="1">
    <w:name w:val="citation-749"/>
    <w:basedOn w:val="Paragrafoarenletra-tipolehenetsia"/>
    <w:rsid w:val="00C742C7"/>
  </w:style>
  <w:style w:type="character" w:styleId="citation-748" w:customStyle="1">
    <w:name w:val="citation-748"/>
    <w:basedOn w:val="Paragrafoarenletra-tipolehenetsia"/>
    <w:rsid w:val="00C742C7"/>
  </w:style>
  <w:style w:type="character" w:styleId="citation-747" w:customStyle="1">
    <w:name w:val="citation-747"/>
    <w:basedOn w:val="Paragrafoarenletra-tipolehenetsia"/>
    <w:rsid w:val="00C742C7"/>
  </w:style>
  <w:style w:type="character" w:styleId="citation-746" w:customStyle="1">
    <w:name w:val="citation-746"/>
    <w:basedOn w:val="Paragrafoarenletra-tipolehenetsia"/>
    <w:rsid w:val="00C742C7"/>
  </w:style>
  <w:style w:type="character" w:styleId="citation-745" w:customStyle="1">
    <w:name w:val="citation-745"/>
    <w:basedOn w:val="Paragrafoarenletra-tipolehenetsia"/>
    <w:rsid w:val="00C742C7"/>
  </w:style>
  <w:style w:type="character" w:styleId="citation-744" w:customStyle="1">
    <w:name w:val="citation-744"/>
    <w:basedOn w:val="Paragrafoarenletra-tipolehenetsia"/>
    <w:rsid w:val="00C742C7"/>
  </w:style>
  <w:style w:type="character" w:styleId="citation-743" w:customStyle="1">
    <w:name w:val="citation-743"/>
    <w:basedOn w:val="Paragrafoarenletra-tipolehenetsia"/>
    <w:rsid w:val="00C742C7"/>
  </w:style>
  <w:style w:type="character" w:styleId="citation-742" w:customStyle="1">
    <w:name w:val="citation-742"/>
    <w:basedOn w:val="Paragrafoarenletra-tipolehenetsia"/>
    <w:rsid w:val="00C742C7"/>
  </w:style>
  <w:style w:type="character" w:styleId="citation-741" w:customStyle="1">
    <w:name w:val="citation-741"/>
    <w:basedOn w:val="Paragrafoarenletra-tipolehenetsia"/>
    <w:rsid w:val="00C742C7"/>
  </w:style>
  <w:style w:type="character" w:styleId="citation-740" w:customStyle="1">
    <w:name w:val="citation-740"/>
    <w:basedOn w:val="Paragrafoarenletra-tipolehenetsia"/>
    <w:rsid w:val="00C742C7"/>
  </w:style>
  <w:style w:type="character" w:styleId="citation-739" w:customStyle="1">
    <w:name w:val="citation-739"/>
    <w:basedOn w:val="Paragrafoarenletra-tipolehenetsia"/>
    <w:rsid w:val="00C742C7"/>
  </w:style>
  <w:style w:type="character" w:styleId="citation-738" w:customStyle="1">
    <w:name w:val="citation-738"/>
    <w:basedOn w:val="Paragrafoarenletra-tipolehenetsia"/>
    <w:rsid w:val="00C742C7"/>
  </w:style>
  <w:style w:type="character" w:styleId="citation-737" w:customStyle="1">
    <w:name w:val="citation-737"/>
    <w:basedOn w:val="Paragrafoarenletra-tipolehenetsia"/>
    <w:rsid w:val="00C742C7"/>
  </w:style>
  <w:style w:type="character" w:styleId="citation-736" w:customStyle="1">
    <w:name w:val="citation-736"/>
    <w:basedOn w:val="Paragrafoarenletra-tipolehenetsia"/>
    <w:rsid w:val="00C742C7"/>
  </w:style>
  <w:style w:type="character" w:styleId="citation-735" w:customStyle="1">
    <w:name w:val="citation-735"/>
    <w:basedOn w:val="Paragrafoarenletra-tipolehenetsia"/>
    <w:rsid w:val="00C742C7"/>
  </w:style>
  <w:style w:type="character" w:styleId="citation-734" w:customStyle="1">
    <w:name w:val="citation-734"/>
    <w:basedOn w:val="Paragrafoarenletra-tipolehenetsia"/>
    <w:rsid w:val="00C742C7"/>
  </w:style>
  <w:style w:type="character" w:styleId="citation-733" w:customStyle="1">
    <w:name w:val="citation-733"/>
    <w:basedOn w:val="Paragrafoarenletra-tipolehenetsia"/>
    <w:rsid w:val="00C742C7"/>
  </w:style>
  <w:style w:type="character" w:styleId="citation-732" w:customStyle="1">
    <w:name w:val="citation-732"/>
    <w:basedOn w:val="Paragrafoarenletra-tipolehenetsia"/>
    <w:rsid w:val="00C742C7"/>
  </w:style>
  <w:style w:type="character" w:styleId="citation-731" w:customStyle="1">
    <w:name w:val="citation-731"/>
    <w:basedOn w:val="Paragrafoarenletra-tipolehenetsia"/>
    <w:rsid w:val="00C742C7"/>
  </w:style>
  <w:style w:type="character" w:styleId="citation-730" w:customStyle="1">
    <w:name w:val="citation-730"/>
    <w:basedOn w:val="Paragrafoarenletra-tipolehenetsia"/>
    <w:rsid w:val="00C742C7"/>
  </w:style>
  <w:style w:type="character" w:styleId="citation-729" w:customStyle="1">
    <w:name w:val="citation-729"/>
    <w:basedOn w:val="Paragrafoarenletra-tipolehenetsia"/>
    <w:rsid w:val="00C742C7"/>
  </w:style>
  <w:style w:type="character" w:styleId="citation-728" w:customStyle="1">
    <w:name w:val="citation-728"/>
    <w:basedOn w:val="Paragrafoarenletra-tipolehenetsia"/>
    <w:rsid w:val="00C742C7"/>
  </w:style>
  <w:style w:type="character" w:styleId="citation-727" w:customStyle="1">
    <w:name w:val="citation-727"/>
    <w:basedOn w:val="Paragrafoarenletra-tipolehenetsia"/>
    <w:rsid w:val="00C742C7"/>
  </w:style>
  <w:style w:type="character" w:styleId="citation-726" w:customStyle="1">
    <w:name w:val="citation-726"/>
    <w:basedOn w:val="Paragrafoarenletra-tipolehenetsia"/>
    <w:rsid w:val="00C742C7"/>
  </w:style>
  <w:style w:type="character" w:styleId="citation-725" w:customStyle="1">
    <w:name w:val="citation-725"/>
    <w:basedOn w:val="Paragrafoarenletra-tipolehenetsia"/>
    <w:rsid w:val="00C742C7"/>
  </w:style>
  <w:style w:type="character" w:styleId="citation-724" w:customStyle="1">
    <w:name w:val="citation-724"/>
    <w:basedOn w:val="Paragrafoarenletra-tipolehenetsia"/>
    <w:rsid w:val="00C742C7"/>
  </w:style>
  <w:style w:type="character" w:styleId="citation-723" w:customStyle="1">
    <w:name w:val="citation-723"/>
    <w:basedOn w:val="Paragrafoarenletra-tipolehenetsia"/>
    <w:rsid w:val="00C742C7"/>
  </w:style>
  <w:style w:type="character" w:styleId="citation-722" w:customStyle="1">
    <w:name w:val="citation-722"/>
    <w:basedOn w:val="Paragrafoarenletra-tipolehenetsia"/>
    <w:rsid w:val="00C742C7"/>
  </w:style>
  <w:style w:type="character" w:styleId="citation-721" w:customStyle="1">
    <w:name w:val="citation-721"/>
    <w:basedOn w:val="Paragrafoarenletra-tipolehenetsia"/>
    <w:rsid w:val="00C742C7"/>
  </w:style>
  <w:style w:type="character" w:styleId="citation-720" w:customStyle="1">
    <w:name w:val="citation-720"/>
    <w:basedOn w:val="Paragrafoarenletra-tipolehenetsia"/>
    <w:rsid w:val="00C742C7"/>
  </w:style>
  <w:style w:type="character" w:styleId="citation-719" w:customStyle="1">
    <w:name w:val="citation-719"/>
    <w:basedOn w:val="Paragrafoarenletra-tipolehenetsia"/>
    <w:rsid w:val="00C742C7"/>
  </w:style>
  <w:style w:type="character" w:styleId="citation-718" w:customStyle="1">
    <w:name w:val="citation-718"/>
    <w:basedOn w:val="Paragrafoarenletra-tipolehenetsia"/>
    <w:rsid w:val="00C742C7"/>
  </w:style>
  <w:style w:type="character" w:styleId="citation-717" w:customStyle="1">
    <w:name w:val="citation-717"/>
    <w:basedOn w:val="Paragrafoarenletra-tipolehenetsia"/>
    <w:rsid w:val="00C742C7"/>
  </w:style>
  <w:style w:type="character" w:styleId="citation-716" w:customStyle="1">
    <w:name w:val="citation-716"/>
    <w:basedOn w:val="Paragrafoarenletra-tipolehenetsia"/>
    <w:rsid w:val="00C742C7"/>
  </w:style>
  <w:style w:type="character" w:styleId="citation-715" w:customStyle="1">
    <w:name w:val="citation-715"/>
    <w:basedOn w:val="Paragrafoarenletra-tipolehenetsia"/>
    <w:rsid w:val="00C742C7"/>
  </w:style>
  <w:style w:type="character" w:styleId="citation-714" w:customStyle="1">
    <w:name w:val="citation-714"/>
    <w:basedOn w:val="Paragrafoarenletra-tipolehenetsia"/>
    <w:rsid w:val="00C742C7"/>
  </w:style>
  <w:style w:type="character" w:styleId="citation-713" w:customStyle="1">
    <w:name w:val="citation-713"/>
    <w:basedOn w:val="Paragrafoarenletra-tipolehenetsia"/>
    <w:rsid w:val="00C742C7"/>
  </w:style>
  <w:style w:type="character" w:styleId="citation-712" w:customStyle="1">
    <w:name w:val="citation-712"/>
    <w:basedOn w:val="Paragrafoarenletra-tipolehenetsia"/>
    <w:rsid w:val="00C742C7"/>
  </w:style>
  <w:style w:type="character" w:styleId="citation-711" w:customStyle="1">
    <w:name w:val="citation-711"/>
    <w:basedOn w:val="Paragrafoarenletra-tipolehenetsia"/>
    <w:rsid w:val="00C742C7"/>
  </w:style>
  <w:style w:type="character" w:styleId="citation-710" w:customStyle="1">
    <w:name w:val="citation-710"/>
    <w:basedOn w:val="Paragrafoarenletra-tipolehenetsia"/>
    <w:rsid w:val="00C742C7"/>
  </w:style>
  <w:style w:type="character" w:styleId="citation-709" w:customStyle="1">
    <w:name w:val="citation-709"/>
    <w:basedOn w:val="Paragrafoarenletra-tipolehenetsia"/>
    <w:rsid w:val="00C742C7"/>
  </w:style>
  <w:style w:type="character" w:styleId="citation-708" w:customStyle="1">
    <w:name w:val="citation-708"/>
    <w:basedOn w:val="Paragrafoarenletra-tipolehenetsia"/>
    <w:rsid w:val="00C742C7"/>
  </w:style>
  <w:style w:type="character" w:styleId="citation-707" w:customStyle="1">
    <w:name w:val="citation-707"/>
    <w:basedOn w:val="Paragrafoarenletra-tipolehenetsia"/>
    <w:rsid w:val="00C742C7"/>
  </w:style>
  <w:style w:type="character" w:styleId="citation-706" w:customStyle="1">
    <w:name w:val="citation-706"/>
    <w:basedOn w:val="Paragrafoarenletra-tipolehenetsia"/>
    <w:rsid w:val="00C742C7"/>
  </w:style>
  <w:style w:type="character" w:styleId="citation-705" w:customStyle="1">
    <w:name w:val="citation-705"/>
    <w:basedOn w:val="Paragrafoarenletra-tipolehenetsia"/>
    <w:rsid w:val="00C742C7"/>
  </w:style>
  <w:style w:type="character" w:styleId="citation-704" w:customStyle="1">
    <w:name w:val="citation-704"/>
    <w:basedOn w:val="Paragrafoarenletra-tipolehenetsia"/>
    <w:rsid w:val="00C742C7"/>
  </w:style>
  <w:style w:type="character" w:styleId="citation-703" w:customStyle="1">
    <w:name w:val="citation-703"/>
    <w:basedOn w:val="Paragrafoarenletra-tipolehenetsia"/>
    <w:rsid w:val="00C742C7"/>
  </w:style>
  <w:style w:type="character" w:styleId="citation-702" w:customStyle="1">
    <w:name w:val="citation-702"/>
    <w:basedOn w:val="Paragrafoarenletra-tipolehenetsia"/>
    <w:rsid w:val="00C742C7"/>
  </w:style>
  <w:style w:type="character" w:styleId="citation-701" w:customStyle="1">
    <w:name w:val="citation-701"/>
    <w:basedOn w:val="Paragrafoarenletra-tipolehenetsia"/>
    <w:rsid w:val="00C742C7"/>
  </w:style>
  <w:style w:type="character" w:styleId="citation-700" w:customStyle="1">
    <w:name w:val="citation-700"/>
    <w:basedOn w:val="Paragrafoarenletra-tipolehenetsia"/>
    <w:rsid w:val="00C742C7"/>
  </w:style>
  <w:style w:type="character" w:styleId="citation-699" w:customStyle="1">
    <w:name w:val="citation-699"/>
    <w:basedOn w:val="Paragrafoarenletra-tipolehenetsia"/>
    <w:rsid w:val="00C742C7"/>
  </w:style>
  <w:style w:type="character" w:styleId="citation-698" w:customStyle="1">
    <w:name w:val="citation-698"/>
    <w:basedOn w:val="Paragrafoarenletra-tipolehenetsia"/>
    <w:rsid w:val="00C742C7"/>
  </w:style>
  <w:style w:type="character" w:styleId="citation-697" w:customStyle="1">
    <w:name w:val="citation-697"/>
    <w:basedOn w:val="Paragrafoarenletra-tipolehenetsia"/>
    <w:rsid w:val="00C742C7"/>
  </w:style>
  <w:style w:type="character" w:styleId="citation-696" w:customStyle="1">
    <w:name w:val="citation-696"/>
    <w:basedOn w:val="Paragrafoarenletra-tipolehenetsia"/>
    <w:rsid w:val="00C742C7"/>
  </w:style>
  <w:style w:type="character" w:styleId="citation-695" w:customStyle="1">
    <w:name w:val="citation-695"/>
    <w:basedOn w:val="Paragrafoarenletra-tipolehenetsia"/>
    <w:rsid w:val="00C742C7"/>
  </w:style>
  <w:style w:type="character" w:styleId="citation-694" w:customStyle="1">
    <w:name w:val="citation-694"/>
    <w:basedOn w:val="Paragrafoarenletra-tipolehenetsia"/>
    <w:rsid w:val="00C742C7"/>
  </w:style>
  <w:style w:type="character" w:styleId="citation-693" w:customStyle="1">
    <w:name w:val="citation-693"/>
    <w:basedOn w:val="Paragrafoarenletra-tipolehenetsia"/>
    <w:rsid w:val="00C742C7"/>
  </w:style>
  <w:style w:type="character" w:styleId="citation-692" w:customStyle="1">
    <w:name w:val="citation-692"/>
    <w:basedOn w:val="Paragrafoarenletra-tipolehenetsia"/>
    <w:rsid w:val="00C742C7"/>
  </w:style>
  <w:style w:type="character" w:styleId="citation-691" w:customStyle="1">
    <w:name w:val="citation-691"/>
    <w:basedOn w:val="Paragrafoarenletra-tipolehenetsia"/>
    <w:rsid w:val="00C742C7"/>
  </w:style>
  <w:style w:type="character" w:styleId="TarterikezKar" w:customStyle="1">
    <w:name w:val="Tarterik ez Kar"/>
    <w:basedOn w:val="Paragrafoarenletra-tipolehenetsia"/>
    <w:link w:val="Tarterikez"/>
    <w:uiPriority w:val="1"/>
    <w:rsid w:val="005E4B8F"/>
  </w:style>
  <w:style w:type="paragraph" w:styleId="EA2">
    <w:name w:val="toc 2"/>
    <w:basedOn w:val="Normala"/>
    <w:next w:val="Normala"/>
    <w:autoRedefine/>
    <w:uiPriority w:val="39"/>
    <w:unhideWhenUsed/>
    <w:rsid w:val="00721D1A"/>
    <w:pPr>
      <w:spacing w:after="100" w:line="259" w:lineRule="auto"/>
      <w:ind w:left="220"/>
    </w:pPr>
    <w:rPr>
      <w:rFonts w:cs="Times New Roman"/>
      <w:lang w:val="eu-ES" w:eastAsia="eu-ES"/>
    </w:rPr>
  </w:style>
  <w:style w:type="paragraph" w:styleId="EA1">
    <w:name w:val="toc 1"/>
    <w:basedOn w:val="Normala"/>
    <w:next w:val="Normala"/>
    <w:autoRedefine/>
    <w:uiPriority w:val="39"/>
    <w:unhideWhenUsed/>
    <w:rsid w:val="00721D1A"/>
    <w:pPr>
      <w:spacing w:after="100" w:line="259" w:lineRule="auto"/>
    </w:pPr>
    <w:rPr>
      <w:rFonts w:cs="Times New Roman"/>
      <w:lang w:val="eu-ES" w:eastAsia="eu-ES"/>
    </w:rPr>
  </w:style>
  <w:style w:type="paragraph" w:styleId="EA3">
    <w:name w:val="toc 3"/>
    <w:basedOn w:val="Normala"/>
    <w:next w:val="Normala"/>
    <w:autoRedefine/>
    <w:uiPriority w:val="39"/>
    <w:unhideWhenUsed/>
    <w:rsid w:val="00721D1A"/>
    <w:pPr>
      <w:spacing w:after="100" w:line="259" w:lineRule="auto"/>
      <w:ind w:left="440"/>
    </w:pPr>
    <w:rPr>
      <w:rFonts w:cs="Times New Roman"/>
      <w:lang w:val="eu-ES" w:eastAsia="eu-ES"/>
    </w:rPr>
  </w:style>
  <w:style w:type="table" w:styleId="5sareta-taulailuna-1enfasia">
    <w:name w:val="Grid Table 5 Dark Accent 1"/>
    <w:basedOn w:val="Taulanormala"/>
    <w:uiPriority w:val="50"/>
    <w:rsid w:val="00D3238E"/>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BE5F1" w:themeFill="accent1"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F81BD" w:themeFill="accent1"/>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F81BD" w:themeFill="accent1"/>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4F81BD" w:themeFill="accent1"/>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4sareta-taula-1enfasia">
    <w:name w:val="Grid Table 4 Accent 1"/>
    <w:basedOn w:val="Taulanormala"/>
    <w:uiPriority w:val="49"/>
    <w:rsid w:val="00D3238E"/>
    <w:pPr>
      <w:spacing w:after="0" w:line="240" w:lineRule="auto"/>
    </w:pPr>
    <w:tblPr>
      <w:tblStyleRowBandSize w:val="1"/>
      <w:tblStyleColBandSize w:val="1"/>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
    <w:tblStylePr w:type="firstRow">
      <w:rPr>
        <w:b/>
        <w:bCs/>
        <w:color w:val="FFFFFF" w:themeColor="background1"/>
      </w:rPr>
      <w:tblPr/>
      <w:tcPr>
        <w:tcBorders>
          <w:top w:val="single" w:color="4F81BD" w:themeColor="accent1" w:sz="4" w:space="0"/>
          <w:left w:val="single" w:color="4F81BD" w:themeColor="accent1" w:sz="4" w:space="0"/>
          <w:bottom w:val="single" w:color="4F81BD" w:themeColor="accent1" w:sz="4" w:space="0"/>
          <w:right w:val="single" w:color="4F81BD" w:themeColor="accent1" w:sz="4" w:space="0"/>
          <w:insideH w:val="nil"/>
          <w:insideV w:val="nil"/>
        </w:tcBorders>
        <w:shd w:val="clear" w:color="auto" w:fill="4F81BD" w:themeFill="accent1"/>
      </w:tcPr>
    </w:tblStylePr>
    <w:tblStylePr w:type="lastRow">
      <w:rPr>
        <w:b/>
        <w:bCs/>
      </w:rPr>
      <w:tblPr/>
      <w:tcPr>
        <w:tcBorders>
          <w:top w:val="double" w:color="4F81BD" w:themeColor="accent1" w:sz="4" w:space="0"/>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whitespace-normal" w:customStyle="1">
    <w:name w:val="whitespace-normal"/>
    <w:basedOn w:val="Normala"/>
    <w:rsid w:val="001850E1"/>
    <w:pPr>
      <w:spacing w:before="100" w:beforeAutospacing="1" w:after="100" w:afterAutospacing="1" w:line="240" w:lineRule="auto"/>
    </w:pPr>
    <w:rPr>
      <w:rFonts w:ascii="Times New Roman" w:hAnsi="Times New Roman" w:eastAsia="Times New Roman" w:cs="Times New Roman"/>
      <w:sz w:val="24"/>
      <w:szCs w:val="24"/>
      <w:lang w:val="eu-ES" w:eastAsia="eu-ES"/>
    </w:rPr>
  </w:style>
  <w:style w:type="paragraph" w:styleId="textogeneral" w:customStyle="1">
    <w:name w:val="texto general"/>
    <w:basedOn w:val="Normala"/>
    <w:rsid w:val="005B7239"/>
    <w:pPr>
      <w:widowControl w:val="0"/>
      <w:suppressAutoHyphens/>
      <w:overflowPunct w:val="0"/>
      <w:autoSpaceDE w:val="0"/>
      <w:spacing w:before="120" w:after="120" w:line="240" w:lineRule="auto"/>
      <w:ind w:left="540" w:right="180"/>
      <w:textAlignment w:val="baseline"/>
    </w:pPr>
    <w:rPr>
      <w:rFonts w:ascii="Verdana" w:hAnsi="Verdana" w:eastAsia="Times New Roman" w:cs="Times New Roman"/>
      <w:kern w:val="1"/>
      <w:sz w:val="18"/>
      <w:lang w:val="es-E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3641085">
      <w:bodyDiv w:val="1"/>
      <w:marLeft w:val="0"/>
      <w:marRight w:val="0"/>
      <w:marTop w:val="0"/>
      <w:marBottom w:val="0"/>
      <w:divBdr>
        <w:top w:val="none" w:sz="0" w:space="0" w:color="auto"/>
        <w:left w:val="none" w:sz="0" w:space="0" w:color="auto"/>
        <w:bottom w:val="none" w:sz="0" w:space="0" w:color="auto"/>
        <w:right w:val="none" w:sz="0" w:space="0" w:color="auto"/>
      </w:divBdr>
      <w:divsChild>
        <w:div w:id="1280844215">
          <w:marLeft w:val="-225"/>
          <w:marRight w:val="-225"/>
          <w:marTop w:val="0"/>
          <w:marBottom w:val="0"/>
          <w:divBdr>
            <w:top w:val="none" w:sz="0" w:space="0" w:color="auto"/>
            <w:left w:val="none" w:sz="0" w:space="0" w:color="auto"/>
            <w:bottom w:val="none" w:sz="0" w:space="0" w:color="auto"/>
            <w:right w:val="none" w:sz="0" w:space="0" w:color="auto"/>
          </w:divBdr>
          <w:divsChild>
            <w:div w:id="574709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78155">
      <w:bodyDiv w:val="1"/>
      <w:marLeft w:val="0"/>
      <w:marRight w:val="0"/>
      <w:marTop w:val="0"/>
      <w:marBottom w:val="0"/>
      <w:divBdr>
        <w:top w:val="none" w:sz="0" w:space="0" w:color="auto"/>
        <w:left w:val="none" w:sz="0" w:space="0" w:color="auto"/>
        <w:bottom w:val="none" w:sz="0" w:space="0" w:color="auto"/>
        <w:right w:val="none" w:sz="0" w:space="0" w:color="auto"/>
      </w:divBdr>
    </w:div>
    <w:div w:id="140923150">
      <w:bodyDiv w:val="1"/>
      <w:marLeft w:val="0"/>
      <w:marRight w:val="0"/>
      <w:marTop w:val="0"/>
      <w:marBottom w:val="0"/>
      <w:divBdr>
        <w:top w:val="none" w:sz="0" w:space="0" w:color="auto"/>
        <w:left w:val="none" w:sz="0" w:space="0" w:color="auto"/>
        <w:bottom w:val="none" w:sz="0" w:space="0" w:color="auto"/>
        <w:right w:val="none" w:sz="0" w:space="0" w:color="auto"/>
      </w:divBdr>
      <w:divsChild>
        <w:div w:id="596254589">
          <w:marLeft w:val="-225"/>
          <w:marRight w:val="-225"/>
          <w:marTop w:val="0"/>
          <w:marBottom w:val="0"/>
          <w:divBdr>
            <w:top w:val="none" w:sz="0" w:space="0" w:color="auto"/>
            <w:left w:val="none" w:sz="0" w:space="0" w:color="auto"/>
            <w:bottom w:val="none" w:sz="0" w:space="0" w:color="auto"/>
            <w:right w:val="none" w:sz="0" w:space="0" w:color="auto"/>
          </w:divBdr>
          <w:divsChild>
            <w:div w:id="1085423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367989">
      <w:bodyDiv w:val="1"/>
      <w:marLeft w:val="0"/>
      <w:marRight w:val="0"/>
      <w:marTop w:val="0"/>
      <w:marBottom w:val="0"/>
      <w:divBdr>
        <w:top w:val="none" w:sz="0" w:space="0" w:color="auto"/>
        <w:left w:val="none" w:sz="0" w:space="0" w:color="auto"/>
        <w:bottom w:val="none" w:sz="0" w:space="0" w:color="auto"/>
        <w:right w:val="none" w:sz="0" w:space="0" w:color="auto"/>
      </w:divBdr>
    </w:div>
    <w:div w:id="201094383">
      <w:bodyDiv w:val="1"/>
      <w:marLeft w:val="0"/>
      <w:marRight w:val="0"/>
      <w:marTop w:val="0"/>
      <w:marBottom w:val="0"/>
      <w:divBdr>
        <w:top w:val="none" w:sz="0" w:space="0" w:color="auto"/>
        <w:left w:val="none" w:sz="0" w:space="0" w:color="auto"/>
        <w:bottom w:val="none" w:sz="0" w:space="0" w:color="auto"/>
        <w:right w:val="none" w:sz="0" w:space="0" w:color="auto"/>
      </w:divBdr>
    </w:div>
    <w:div w:id="458963040">
      <w:bodyDiv w:val="1"/>
      <w:marLeft w:val="0"/>
      <w:marRight w:val="0"/>
      <w:marTop w:val="0"/>
      <w:marBottom w:val="0"/>
      <w:divBdr>
        <w:top w:val="none" w:sz="0" w:space="0" w:color="auto"/>
        <w:left w:val="none" w:sz="0" w:space="0" w:color="auto"/>
        <w:bottom w:val="none" w:sz="0" w:space="0" w:color="auto"/>
        <w:right w:val="none" w:sz="0" w:space="0" w:color="auto"/>
      </w:divBdr>
    </w:div>
    <w:div w:id="583875285">
      <w:bodyDiv w:val="1"/>
      <w:marLeft w:val="0"/>
      <w:marRight w:val="0"/>
      <w:marTop w:val="0"/>
      <w:marBottom w:val="0"/>
      <w:divBdr>
        <w:top w:val="none" w:sz="0" w:space="0" w:color="auto"/>
        <w:left w:val="none" w:sz="0" w:space="0" w:color="auto"/>
        <w:bottom w:val="none" w:sz="0" w:space="0" w:color="auto"/>
        <w:right w:val="none" w:sz="0" w:space="0" w:color="auto"/>
      </w:divBdr>
    </w:div>
    <w:div w:id="880703258">
      <w:bodyDiv w:val="1"/>
      <w:marLeft w:val="0"/>
      <w:marRight w:val="0"/>
      <w:marTop w:val="0"/>
      <w:marBottom w:val="0"/>
      <w:divBdr>
        <w:top w:val="none" w:sz="0" w:space="0" w:color="auto"/>
        <w:left w:val="none" w:sz="0" w:space="0" w:color="auto"/>
        <w:bottom w:val="none" w:sz="0" w:space="0" w:color="auto"/>
        <w:right w:val="none" w:sz="0" w:space="0" w:color="auto"/>
      </w:divBdr>
    </w:div>
    <w:div w:id="932204760">
      <w:bodyDiv w:val="1"/>
      <w:marLeft w:val="0"/>
      <w:marRight w:val="0"/>
      <w:marTop w:val="0"/>
      <w:marBottom w:val="0"/>
      <w:divBdr>
        <w:top w:val="none" w:sz="0" w:space="0" w:color="auto"/>
        <w:left w:val="none" w:sz="0" w:space="0" w:color="auto"/>
        <w:bottom w:val="none" w:sz="0" w:space="0" w:color="auto"/>
        <w:right w:val="none" w:sz="0" w:space="0" w:color="auto"/>
      </w:divBdr>
    </w:div>
    <w:div w:id="1115979062">
      <w:bodyDiv w:val="1"/>
      <w:marLeft w:val="0"/>
      <w:marRight w:val="0"/>
      <w:marTop w:val="0"/>
      <w:marBottom w:val="0"/>
      <w:divBdr>
        <w:top w:val="none" w:sz="0" w:space="0" w:color="auto"/>
        <w:left w:val="none" w:sz="0" w:space="0" w:color="auto"/>
        <w:bottom w:val="none" w:sz="0" w:space="0" w:color="auto"/>
        <w:right w:val="none" w:sz="0" w:space="0" w:color="auto"/>
      </w:divBdr>
    </w:div>
    <w:div w:id="1129737329">
      <w:bodyDiv w:val="1"/>
      <w:marLeft w:val="0"/>
      <w:marRight w:val="0"/>
      <w:marTop w:val="0"/>
      <w:marBottom w:val="0"/>
      <w:divBdr>
        <w:top w:val="none" w:sz="0" w:space="0" w:color="auto"/>
        <w:left w:val="none" w:sz="0" w:space="0" w:color="auto"/>
        <w:bottom w:val="none" w:sz="0" w:space="0" w:color="auto"/>
        <w:right w:val="none" w:sz="0" w:space="0" w:color="auto"/>
      </w:divBdr>
      <w:divsChild>
        <w:div w:id="926037141">
          <w:marLeft w:val="-225"/>
          <w:marRight w:val="-225"/>
          <w:marTop w:val="0"/>
          <w:marBottom w:val="0"/>
          <w:divBdr>
            <w:top w:val="none" w:sz="0" w:space="0" w:color="auto"/>
            <w:left w:val="none" w:sz="0" w:space="0" w:color="auto"/>
            <w:bottom w:val="none" w:sz="0" w:space="0" w:color="auto"/>
            <w:right w:val="none" w:sz="0" w:space="0" w:color="auto"/>
          </w:divBdr>
          <w:divsChild>
            <w:div w:id="1123881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656200">
      <w:bodyDiv w:val="1"/>
      <w:marLeft w:val="0"/>
      <w:marRight w:val="0"/>
      <w:marTop w:val="0"/>
      <w:marBottom w:val="0"/>
      <w:divBdr>
        <w:top w:val="none" w:sz="0" w:space="0" w:color="auto"/>
        <w:left w:val="none" w:sz="0" w:space="0" w:color="auto"/>
        <w:bottom w:val="none" w:sz="0" w:space="0" w:color="auto"/>
        <w:right w:val="none" w:sz="0" w:space="0" w:color="auto"/>
      </w:divBdr>
    </w:div>
    <w:div w:id="1176842019">
      <w:bodyDiv w:val="1"/>
      <w:marLeft w:val="0"/>
      <w:marRight w:val="0"/>
      <w:marTop w:val="0"/>
      <w:marBottom w:val="0"/>
      <w:divBdr>
        <w:top w:val="none" w:sz="0" w:space="0" w:color="auto"/>
        <w:left w:val="none" w:sz="0" w:space="0" w:color="auto"/>
        <w:bottom w:val="none" w:sz="0" w:space="0" w:color="auto"/>
        <w:right w:val="none" w:sz="0" w:space="0" w:color="auto"/>
      </w:divBdr>
    </w:div>
    <w:div w:id="1192063585">
      <w:bodyDiv w:val="1"/>
      <w:marLeft w:val="0"/>
      <w:marRight w:val="0"/>
      <w:marTop w:val="0"/>
      <w:marBottom w:val="0"/>
      <w:divBdr>
        <w:top w:val="none" w:sz="0" w:space="0" w:color="auto"/>
        <w:left w:val="none" w:sz="0" w:space="0" w:color="auto"/>
        <w:bottom w:val="none" w:sz="0" w:space="0" w:color="auto"/>
        <w:right w:val="none" w:sz="0" w:space="0" w:color="auto"/>
      </w:divBdr>
    </w:div>
    <w:div w:id="1339652988">
      <w:bodyDiv w:val="1"/>
      <w:marLeft w:val="0"/>
      <w:marRight w:val="0"/>
      <w:marTop w:val="0"/>
      <w:marBottom w:val="0"/>
      <w:divBdr>
        <w:top w:val="none" w:sz="0" w:space="0" w:color="auto"/>
        <w:left w:val="none" w:sz="0" w:space="0" w:color="auto"/>
        <w:bottom w:val="none" w:sz="0" w:space="0" w:color="auto"/>
        <w:right w:val="none" w:sz="0" w:space="0" w:color="auto"/>
      </w:divBdr>
    </w:div>
    <w:div w:id="1497839747">
      <w:bodyDiv w:val="1"/>
      <w:marLeft w:val="0"/>
      <w:marRight w:val="0"/>
      <w:marTop w:val="0"/>
      <w:marBottom w:val="0"/>
      <w:divBdr>
        <w:top w:val="none" w:sz="0" w:space="0" w:color="auto"/>
        <w:left w:val="none" w:sz="0" w:space="0" w:color="auto"/>
        <w:bottom w:val="none" w:sz="0" w:space="0" w:color="auto"/>
        <w:right w:val="none" w:sz="0" w:space="0" w:color="auto"/>
      </w:divBdr>
    </w:div>
    <w:div w:id="1759402318">
      <w:bodyDiv w:val="1"/>
      <w:marLeft w:val="0"/>
      <w:marRight w:val="0"/>
      <w:marTop w:val="0"/>
      <w:marBottom w:val="0"/>
      <w:divBdr>
        <w:top w:val="none" w:sz="0" w:space="0" w:color="auto"/>
        <w:left w:val="none" w:sz="0" w:space="0" w:color="auto"/>
        <w:bottom w:val="none" w:sz="0" w:space="0" w:color="auto"/>
        <w:right w:val="none" w:sz="0" w:space="0" w:color="auto"/>
      </w:divBdr>
    </w:div>
    <w:div w:id="1772622678">
      <w:bodyDiv w:val="1"/>
      <w:marLeft w:val="0"/>
      <w:marRight w:val="0"/>
      <w:marTop w:val="0"/>
      <w:marBottom w:val="0"/>
      <w:divBdr>
        <w:top w:val="none" w:sz="0" w:space="0" w:color="auto"/>
        <w:left w:val="none" w:sz="0" w:space="0" w:color="auto"/>
        <w:bottom w:val="none" w:sz="0" w:space="0" w:color="auto"/>
        <w:right w:val="none" w:sz="0" w:space="0" w:color="auto"/>
      </w:divBdr>
    </w:div>
    <w:div w:id="1957062509">
      <w:bodyDiv w:val="1"/>
      <w:marLeft w:val="0"/>
      <w:marRight w:val="0"/>
      <w:marTop w:val="0"/>
      <w:marBottom w:val="0"/>
      <w:divBdr>
        <w:top w:val="none" w:sz="0" w:space="0" w:color="auto"/>
        <w:left w:val="none" w:sz="0" w:space="0" w:color="auto"/>
        <w:bottom w:val="none" w:sz="0" w:space="0" w:color="auto"/>
        <w:right w:val="none" w:sz="0" w:space="0" w:color="auto"/>
      </w:divBdr>
      <w:divsChild>
        <w:div w:id="1901399347">
          <w:marLeft w:val="-225"/>
          <w:marRight w:val="-225"/>
          <w:marTop w:val="0"/>
          <w:marBottom w:val="0"/>
          <w:divBdr>
            <w:top w:val="none" w:sz="0" w:space="0" w:color="auto"/>
            <w:left w:val="none" w:sz="0" w:space="0" w:color="auto"/>
            <w:bottom w:val="none" w:sz="0" w:space="0" w:color="auto"/>
            <w:right w:val="none" w:sz="0" w:space="0" w:color="auto"/>
          </w:divBdr>
          <w:divsChild>
            <w:div w:id="428627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782630">
      <w:bodyDiv w:val="1"/>
      <w:marLeft w:val="0"/>
      <w:marRight w:val="0"/>
      <w:marTop w:val="0"/>
      <w:marBottom w:val="0"/>
      <w:divBdr>
        <w:top w:val="none" w:sz="0" w:space="0" w:color="auto"/>
        <w:left w:val="none" w:sz="0" w:space="0" w:color="auto"/>
        <w:bottom w:val="none" w:sz="0" w:space="0" w:color="auto"/>
        <w:right w:val="none" w:sz="0" w:space="0" w:color="auto"/>
      </w:divBdr>
    </w:div>
    <w:div w:id="211629165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1.jp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Urratsez-urratseko motorren funtzionamendua, driverren erregulazioa eta DC-DC erregulatzaileen parametrizazioa nola egin behar den aztertzeaz gain, estainatze-teknika praktikoekin osatu</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026C5034DEF31469D687DC74110F0C4" ma:contentTypeVersion="18" ma:contentTypeDescription="Create a new document." ma:contentTypeScope="" ma:versionID="9749a2b4cca231bc632c3989b365264d">
  <xsd:schema xmlns:xsd="http://www.w3.org/2001/XMLSchema" xmlns:xs="http://www.w3.org/2001/XMLSchema" xmlns:p="http://schemas.microsoft.com/office/2006/metadata/properties" xmlns:ns2="fab0e02d-7b70-4413-b572-d44f1292ffc6" xmlns:ns3="328b14d6-6e2c-4870-bd3d-20a4f0e49c9e" targetNamespace="http://schemas.microsoft.com/office/2006/metadata/properties" ma:root="true" ma:fieldsID="ce32c62b3fb0868ee579d14af5c7af3f" ns2:_="" ns3:_="">
    <xsd:import namespace="fab0e02d-7b70-4413-b572-d44f1292ffc6"/>
    <xsd:import namespace="328b14d6-6e2c-4870-bd3d-20a4f0e49c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LengthInSeconds" minOccurs="0"/>
                <xsd:element ref="ns2:MediaServiceLocation" minOccurs="0"/>
                <xsd:element ref="ns3:SharedWithUsers" minOccurs="0"/>
                <xsd:element ref="ns3:SharedWithDetail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b0e02d-7b70-4413-b572-d44f1292ffc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8748ed3-a044-4069-afca-14a5a74919a6"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28b14d6-6e2c-4870-bd3d-20a4f0e49c9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d484c96b-0302-40db-b824-a3a76ee72efe}" ma:internalName="TaxCatchAll" ma:showField="CatchAllData" ma:web="328b14d6-6e2c-4870-bd3d-20a4f0e49c9e">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ab0e02d-7b70-4413-b572-d44f1292ffc6">
      <Terms xmlns="http://schemas.microsoft.com/office/infopath/2007/PartnerControls"/>
    </lcf76f155ced4ddcb4097134ff3c332f>
    <TaxCatchAll xmlns="328b14d6-6e2c-4870-bd3d-20a4f0e49c9e"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F5BBACA-C442-4ED8-85FB-680A99FEABFC}">
  <ds:schemaRefs>
    <ds:schemaRef ds:uri="http://schemas.microsoft.com/sharepoint/v3/contenttype/forms"/>
  </ds:schemaRefs>
</ds:datastoreItem>
</file>

<file path=customXml/itemProps3.xml><?xml version="1.0" encoding="utf-8"?>
<ds:datastoreItem xmlns:ds="http://schemas.openxmlformats.org/officeDocument/2006/customXml" ds:itemID="{D7D9507C-3FBA-42EA-8DB1-14A56FFF3C7C}"/>
</file>

<file path=customXml/itemProps4.xml><?xml version="1.0" encoding="utf-8"?>
<ds:datastoreItem xmlns:ds="http://schemas.openxmlformats.org/officeDocument/2006/customXml" ds:itemID="{66E66221-0E29-4D90-90E4-E90D51F99993}">
  <ds:schemaRefs>
    <ds:schemaRef ds:uri="http://schemas.microsoft.com/office/2006/metadata/properties"/>
    <ds:schemaRef ds:uri="http://schemas.microsoft.com/office/infopath/2007/PartnerControls"/>
    <ds:schemaRef ds:uri="fab0e02d-7b70-4413-b572-d44f1292ffc6"/>
    <ds:schemaRef ds:uri="328b14d6-6e2c-4870-bd3d-20a4f0e49c9e"/>
  </ds:schemaRefs>
</ds:datastoreItem>
</file>

<file path=customXml/itemProps5.xml><?xml version="1.0" encoding="utf-8"?>
<ds:datastoreItem xmlns:ds="http://schemas.openxmlformats.org/officeDocument/2006/customXml" ds:itemID="{642FA371-4017-40AA-9C1A-519D22CE13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8</Pages>
  <Words>525</Words>
  <Characters>2998</Characters>
  <Application>Microsoft Office Word</Application>
  <DocSecurity>0</DocSecurity>
  <Lines>24</Lines>
  <Paragraphs>7</Paragraphs>
  <ScaleCrop>false</ScaleCrop>
  <HeadingPairs>
    <vt:vector size="4" baseType="variant">
      <vt:variant>
        <vt:lpstr>Titulua</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3516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Component welding, driver motor regulation and DC-DC converters</dc:subject>
  <dc:creator>Tknika-koa moldatua</dc:creator>
  <cp:keywords/>
  <dc:description>generated by python-docx</dc:description>
  <cp:lastModifiedBy>Ane Albisua</cp:lastModifiedBy>
  <cp:revision>10</cp:revision>
  <dcterms:created xsi:type="dcterms:W3CDTF">2025-07-07T08:27:00Z</dcterms:created>
  <dcterms:modified xsi:type="dcterms:W3CDTF">2025-07-07T09:47:00Z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0x010100B026C5034DEF31469D687DC74110F0C4</vt:lpwstr>
  </property>
  <property fmtid="{D5CDD505-2E9C-101B-9397-08002B2CF9AE}" pid="3" name="MediaServiceImageTags">
    <vt:lpwstr/>
  </property>
</Properties>
</file>